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76" w:type="dxa"/>
        <w:jc w:val="center"/>
        <w:tblLayout w:type="fixed"/>
        <w:tblLook w:val="04A0" w:firstRow="1" w:lastRow="0" w:firstColumn="1" w:lastColumn="0" w:noHBand="0" w:noVBand="1"/>
      </w:tblPr>
      <w:tblGrid>
        <w:gridCol w:w="1000"/>
        <w:gridCol w:w="3175"/>
        <w:gridCol w:w="1005"/>
        <w:gridCol w:w="1004"/>
        <w:gridCol w:w="1004"/>
        <w:gridCol w:w="2088"/>
      </w:tblGrid>
      <w:tr w:rsidR="001E0663" w:rsidRPr="00E80C98" w14:paraId="1DD08EE9" w14:textId="77777777" w:rsidTr="00BC7D09">
        <w:trPr>
          <w:trHeight w:val="253"/>
          <w:jc w:val="center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301E5" w14:textId="4B140ECD" w:rsidR="001E0663" w:rsidRPr="00E80C98" w:rsidRDefault="00BC7D09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t>Dyrøy kommune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C9944" w14:textId="1B9B31A4" w:rsidR="001E0663" w:rsidRPr="00E80C98" w:rsidRDefault="00BC7D09">
            <w:pPr>
              <w:spacing w:after="0" w:line="240" w:lineRule="auto"/>
              <w:jc w:val="right"/>
              <w:rPr>
                <w:lang w:val="nb-NO"/>
              </w:rPr>
            </w:pPr>
            <w:r w:rsidRPr="00E80C98">
              <w:rPr>
                <w:lang w:val="nb-NO"/>
              </w:rPr>
              <w:t>31.08.2026</w:t>
            </w:r>
          </w:p>
        </w:tc>
      </w:tr>
      <w:tr w:rsidR="001E0663" w:rsidRPr="00E80C98" w14:paraId="0F48644E" w14:textId="77777777" w:rsidTr="00BC7D09">
        <w:trPr>
          <w:trHeight w:val="235"/>
          <w:jc w:val="center"/>
        </w:trPr>
        <w:tc>
          <w:tcPr>
            <w:tcW w:w="61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0745E0" w14:textId="34C7FCDC" w:rsidR="001E0663" w:rsidRPr="00E80C98" w:rsidRDefault="00BC7D09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t>Asfaltprogram 2026</w:t>
            </w:r>
          </w:p>
        </w:tc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109C48" w14:textId="01C7682D" w:rsidR="001E0663" w:rsidRPr="00E80C98" w:rsidRDefault="001E0663">
            <w:pPr>
              <w:spacing w:after="0" w:line="240" w:lineRule="auto"/>
              <w:jc w:val="right"/>
              <w:rPr>
                <w:lang w:val="nb-NO"/>
              </w:rPr>
            </w:pPr>
          </w:p>
        </w:tc>
      </w:tr>
      <w:tr w:rsidR="001E0663" w:rsidRPr="00E80C98" w14:paraId="1F75B776" w14:textId="77777777" w:rsidTr="00BC7D09">
        <w:trPr>
          <w:trHeight w:val="235"/>
          <w:jc w:val="center"/>
        </w:trPr>
        <w:tc>
          <w:tcPr>
            <w:tcW w:w="92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3CB842" w14:textId="77777777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t>01 Etablering, drift og avvikling</w:t>
            </w:r>
          </w:p>
        </w:tc>
      </w:tr>
      <w:tr w:rsidR="00BC7D09" w:rsidRPr="00E80C98" w14:paraId="34592F04" w14:textId="77777777" w:rsidTr="00BC7D09">
        <w:trPr>
          <w:trHeight w:val="235"/>
          <w:tblHeader/>
          <w:jc w:val="center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020BEA89" w14:textId="77777777" w:rsidR="001E0663" w:rsidRPr="00E80C98" w:rsidRDefault="00E66426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Postnr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1E3133E2" w14:textId="77777777" w:rsidR="001E0663" w:rsidRPr="00E80C98" w:rsidRDefault="00E66426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NS 3420 kode/Spesifikasjon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60A01BBA" w14:textId="77777777" w:rsidR="001E0663" w:rsidRPr="00E80C98" w:rsidRDefault="00E66426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Enh.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79548901" w14:textId="77777777" w:rsidR="001E0663" w:rsidRPr="00E80C98" w:rsidRDefault="00E66426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Mengde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3B18F4C8" w14:textId="77777777" w:rsidR="001E0663" w:rsidRPr="00E80C98" w:rsidRDefault="00E66426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Pris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47737B97" w14:textId="77777777" w:rsidR="001E0663" w:rsidRPr="00E80C98" w:rsidRDefault="00E66426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Sum</w:t>
            </w:r>
          </w:p>
        </w:tc>
      </w:tr>
      <w:tr w:rsidR="001E0663" w:rsidRPr="00E80C98" w14:paraId="6EF411DE" w14:textId="77777777" w:rsidTr="00BC7D09">
        <w:trPr>
          <w:trHeight w:val="273"/>
          <w:jc w:val="center"/>
        </w:trPr>
        <w:tc>
          <w:tcPr>
            <w:tcW w:w="92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5" w:type="dxa"/>
              <w:left w:w="40" w:type="dxa"/>
              <w:bottom w:w="35" w:type="dxa"/>
              <w:right w:w="40" w:type="dxa"/>
            </w:tcMar>
          </w:tcPr>
          <w:p w14:paraId="5C6D7A27" w14:textId="77777777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lang w:val="nb-NO"/>
              </w:rPr>
              <w:t>01     Etablering, drift og avvikling</w:t>
            </w:r>
          </w:p>
        </w:tc>
      </w:tr>
      <w:tr w:rsidR="00BC7D09" w:rsidRPr="00E80C98" w14:paraId="01A0DE3A" w14:textId="77777777" w:rsidTr="00BC7D09">
        <w:trPr>
          <w:cantSplit/>
          <w:trHeight w:val="2193"/>
          <w:jc w:val="center"/>
        </w:trPr>
        <w:tc>
          <w:tcPr>
            <w:tcW w:w="10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245E5A7A" w14:textId="77777777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01.1</w:t>
            </w:r>
          </w:p>
        </w:tc>
        <w:tc>
          <w:tcPr>
            <w:tcW w:w="31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52C1B24A" w14:textId="77777777" w:rsidR="001E0663" w:rsidRPr="00E80C98" w:rsidRDefault="00E66426">
            <w:pPr>
              <w:spacing w:after="2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AV1.1A</w:t>
            </w:r>
          </w:p>
          <w:p w14:paraId="6BE1B505" w14:textId="77777777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ETABLERING AV BYGGE- ELLER ANLEGGSPLASS</w:t>
            </w:r>
          </w:p>
          <w:p w14:paraId="4CEA6F7C" w14:textId="77777777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FOR EGET KONTRAKTARBEID</w:t>
            </w:r>
          </w:p>
          <w:p w14:paraId="58C3CCD3" w14:textId="77777777" w:rsidR="001E0663" w:rsidRPr="00E80C98" w:rsidRDefault="00E66426">
            <w:pPr>
              <w:spacing w:before="20" w:after="0" w:line="240" w:lineRule="auto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Rund sum</w:t>
            </w:r>
          </w:p>
          <w:p w14:paraId="6A95A041" w14:textId="3C2AD28B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i/>
                <w:sz w:val="17"/>
                <w:lang w:val="nb-NO"/>
              </w:rPr>
              <w:t xml:space="preserve">Lokalisering: </w:t>
            </w:r>
            <w:r w:rsidR="00BC7D09" w:rsidRPr="00E80C98">
              <w:rPr>
                <w:sz w:val="17"/>
                <w:lang w:val="nb-NO"/>
              </w:rPr>
              <w:t>Betholmveien</w:t>
            </w:r>
            <w:r w:rsidR="000753AF" w:rsidRPr="00E80C98">
              <w:rPr>
                <w:sz w:val="17"/>
                <w:lang w:val="nb-NO"/>
              </w:rPr>
              <w:t xml:space="preserve"> og Fossmoveien 1</w:t>
            </w:r>
          </w:p>
          <w:p w14:paraId="0931C325" w14:textId="77777777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i/>
                <w:sz w:val="17"/>
                <w:lang w:val="nb-NO"/>
              </w:rPr>
              <w:t>Andre krav:</w:t>
            </w:r>
          </w:p>
          <w:p w14:paraId="55181AA3" w14:textId="77777777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a)   Omfang og prisgrunnlag</w:t>
            </w:r>
          </w:p>
          <w:p w14:paraId="18C2C1E6" w14:textId="77777777" w:rsidR="001E0663" w:rsidRPr="00E80C98" w:rsidRDefault="00E66426">
            <w:pPr>
              <w:spacing w:after="0" w:line="240" w:lineRule="auto"/>
              <w:ind w:left="397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Alle kostnader med etablering av bygge- eller anleggsplass skal inkluderes i denne posten.</w:t>
            </w:r>
          </w:p>
        </w:tc>
        <w:tc>
          <w:tcPr>
            <w:tcW w:w="10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02955080" w14:textId="77777777" w:rsidR="001E0663" w:rsidRPr="00E80C98" w:rsidRDefault="00E66426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RS</w:t>
            </w: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353DFDF7" w14:textId="77777777" w:rsidR="001E0663" w:rsidRPr="00E80C98" w:rsidRDefault="001E0663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2644C0CE" w14:textId="77777777" w:rsidR="001E0663" w:rsidRPr="00E80C98" w:rsidRDefault="001E0663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2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36A561AC" w14:textId="77777777" w:rsidR="001E0663" w:rsidRPr="00E80C98" w:rsidRDefault="001E0663">
            <w:pPr>
              <w:spacing w:after="0" w:line="240" w:lineRule="auto"/>
              <w:rPr>
                <w:lang w:val="nb-NO"/>
              </w:rPr>
            </w:pPr>
          </w:p>
        </w:tc>
      </w:tr>
      <w:tr w:rsidR="00BC7D09" w:rsidRPr="00E80C98" w14:paraId="328DB861" w14:textId="77777777" w:rsidTr="00BC7D09">
        <w:trPr>
          <w:cantSplit/>
          <w:trHeight w:val="2175"/>
          <w:jc w:val="center"/>
        </w:trPr>
        <w:tc>
          <w:tcPr>
            <w:tcW w:w="10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137A0946" w14:textId="77777777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01.2</w:t>
            </w:r>
          </w:p>
        </w:tc>
        <w:tc>
          <w:tcPr>
            <w:tcW w:w="31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4BC290BB" w14:textId="77777777" w:rsidR="001E0663" w:rsidRPr="00E80C98" w:rsidRDefault="00E66426">
            <w:pPr>
              <w:spacing w:after="2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AV2.1A</w:t>
            </w:r>
          </w:p>
          <w:p w14:paraId="02373429" w14:textId="77777777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DRIFT AV BYGGE- ELLER ANLEGGSPLASS FOR EGET</w:t>
            </w:r>
          </w:p>
          <w:p w14:paraId="1AD8B900" w14:textId="77777777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KONTRAKTARBEID</w:t>
            </w:r>
          </w:p>
          <w:p w14:paraId="073E0002" w14:textId="77777777" w:rsidR="001E0663" w:rsidRPr="00E80C98" w:rsidRDefault="00E66426">
            <w:pPr>
              <w:spacing w:before="20" w:after="0" w:line="240" w:lineRule="auto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Rund sum</w:t>
            </w:r>
          </w:p>
          <w:p w14:paraId="56E9DB1F" w14:textId="77777777" w:rsidR="000753AF" w:rsidRPr="00E80C98" w:rsidRDefault="000753AF" w:rsidP="000753AF">
            <w:pPr>
              <w:spacing w:after="0" w:line="240" w:lineRule="auto"/>
              <w:rPr>
                <w:lang w:val="nb-NO"/>
              </w:rPr>
            </w:pPr>
            <w:r w:rsidRPr="00E80C98">
              <w:rPr>
                <w:i/>
                <w:sz w:val="17"/>
                <w:lang w:val="nb-NO"/>
              </w:rPr>
              <w:t xml:space="preserve">Lokalisering: </w:t>
            </w:r>
            <w:r w:rsidRPr="00E80C98">
              <w:rPr>
                <w:sz w:val="17"/>
                <w:lang w:val="nb-NO"/>
              </w:rPr>
              <w:t>Betholmveien og Fossmoveien 1</w:t>
            </w:r>
          </w:p>
          <w:p w14:paraId="54E880A1" w14:textId="77777777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i/>
                <w:sz w:val="17"/>
                <w:lang w:val="nb-NO"/>
              </w:rPr>
              <w:t>Andre krav:</w:t>
            </w:r>
          </w:p>
          <w:p w14:paraId="769B723B" w14:textId="77777777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a)   Omfang og prisgrunnlag</w:t>
            </w:r>
          </w:p>
          <w:p w14:paraId="447A4828" w14:textId="77777777" w:rsidR="001E0663" w:rsidRPr="00E80C98" w:rsidRDefault="00E66426">
            <w:pPr>
              <w:spacing w:after="0" w:line="240" w:lineRule="auto"/>
              <w:ind w:left="397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Alle kostnader med drift av bygge- eller anleggsplass skal inkluderes i denne posten.</w:t>
            </w:r>
          </w:p>
        </w:tc>
        <w:tc>
          <w:tcPr>
            <w:tcW w:w="10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222EF0CA" w14:textId="77777777" w:rsidR="001E0663" w:rsidRPr="00E80C98" w:rsidRDefault="00E66426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RS</w:t>
            </w: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7DD82914" w14:textId="77777777" w:rsidR="001E0663" w:rsidRPr="00E80C98" w:rsidRDefault="001E0663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68ACF134" w14:textId="77777777" w:rsidR="001E0663" w:rsidRPr="00E80C98" w:rsidRDefault="001E0663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2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4DAE4B5B" w14:textId="77777777" w:rsidR="001E0663" w:rsidRPr="00E80C98" w:rsidRDefault="001E0663">
            <w:pPr>
              <w:spacing w:after="0" w:line="240" w:lineRule="auto"/>
              <w:rPr>
                <w:lang w:val="nb-NO"/>
              </w:rPr>
            </w:pPr>
          </w:p>
        </w:tc>
      </w:tr>
      <w:tr w:rsidR="00BC7D09" w:rsidRPr="00E80C98" w14:paraId="1DE3C77F" w14:textId="77777777" w:rsidTr="00BC7D09">
        <w:trPr>
          <w:cantSplit/>
          <w:trHeight w:val="2193"/>
          <w:jc w:val="center"/>
        </w:trPr>
        <w:tc>
          <w:tcPr>
            <w:tcW w:w="10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01E71E4F" w14:textId="77777777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01.3</w:t>
            </w:r>
          </w:p>
        </w:tc>
        <w:tc>
          <w:tcPr>
            <w:tcW w:w="31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1A82719A" w14:textId="77777777" w:rsidR="001E0663" w:rsidRPr="00E80C98" w:rsidRDefault="00E66426">
            <w:pPr>
              <w:spacing w:after="2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AV3.1A</w:t>
            </w:r>
          </w:p>
          <w:p w14:paraId="194CDD91" w14:textId="77777777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AVVIKLING AV BYGGE- ELLER ANLEGGSPLASS FOR</w:t>
            </w:r>
          </w:p>
          <w:p w14:paraId="34DCCC22" w14:textId="77777777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EGET KONTRAKTARBEID</w:t>
            </w:r>
          </w:p>
          <w:p w14:paraId="159000A2" w14:textId="77777777" w:rsidR="001E0663" w:rsidRPr="00E80C98" w:rsidRDefault="00E66426">
            <w:pPr>
              <w:spacing w:before="20" w:after="0" w:line="240" w:lineRule="auto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Rund sum</w:t>
            </w:r>
          </w:p>
          <w:p w14:paraId="73368389" w14:textId="77777777" w:rsidR="000753AF" w:rsidRPr="00E80C98" w:rsidRDefault="000753AF" w:rsidP="000753AF">
            <w:pPr>
              <w:spacing w:after="0" w:line="240" w:lineRule="auto"/>
              <w:rPr>
                <w:lang w:val="nb-NO"/>
              </w:rPr>
            </w:pPr>
            <w:r w:rsidRPr="00E80C98">
              <w:rPr>
                <w:i/>
                <w:sz w:val="17"/>
                <w:lang w:val="nb-NO"/>
              </w:rPr>
              <w:t xml:space="preserve">Lokalisering: </w:t>
            </w:r>
            <w:r w:rsidRPr="00E80C98">
              <w:rPr>
                <w:sz w:val="17"/>
                <w:lang w:val="nb-NO"/>
              </w:rPr>
              <w:t>Betholmveien og Fossmoveien 1</w:t>
            </w:r>
          </w:p>
          <w:p w14:paraId="32300023" w14:textId="77777777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i/>
                <w:sz w:val="17"/>
                <w:lang w:val="nb-NO"/>
              </w:rPr>
              <w:t>Andre krav:</w:t>
            </w:r>
          </w:p>
          <w:p w14:paraId="768215DA" w14:textId="77777777" w:rsidR="001E0663" w:rsidRPr="00E80C98" w:rsidRDefault="00E66426">
            <w:pPr>
              <w:spacing w:after="0" w:line="240" w:lineRule="auto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a)   Omfang og prisgrunnlag</w:t>
            </w:r>
          </w:p>
          <w:p w14:paraId="778D55E9" w14:textId="77777777" w:rsidR="001E0663" w:rsidRPr="00E80C98" w:rsidRDefault="00E66426">
            <w:pPr>
              <w:spacing w:after="0" w:line="240" w:lineRule="auto"/>
              <w:ind w:left="397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Alle kostnader med avvikling av bygge- eller anleggsplass skal inkluderes i denne posten.</w:t>
            </w:r>
          </w:p>
        </w:tc>
        <w:tc>
          <w:tcPr>
            <w:tcW w:w="10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0425C675" w14:textId="77777777" w:rsidR="001E0663" w:rsidRPr="00E80C98" w:rsidRDefault="00E66426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RS</w:t>
            </w: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383B1EE4" w14:textId="77777777" w:rsidR="001E0663" w:rsidRPr="00E80C98" w:rsidRDefault="001E0663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4F1CE6FF" w14:textId="77777777" w:rsidR="001E0663" w:rsidRPr="00E80C98" w:rsidRDefault="001E0663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2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22D69A22" w14:textId="77777777" w:rsidR="001E0663" w:rsidRPr="00E80C98" w:rsidRDefault="001E0663">
            <w:pPr>
              <w:spacing w:after="0" w:line="240" w:lineRule="auto"/>
              <w:rPr>
                <w:lang w:val="nb-NO"/>
              </w:rPr>
            </w:pPr>
          </w:p>
        </w:tc>
      </w:tr>
      <w:tr w:rsidR="00BC7D09" w:rsidRPr="00E80C98" w14:paraId="475F1E20" w14:textId="77777777" w:rsidTr="001F1C8E">
        <w:trPr>
          <w:cantSplit/>
          <w:trHeight w:val="5118"/>
          <w:jc w:val="center"/>
        </w:trPr>
        <w:tc>
          <w:tcPr>
            <w:tcW w:w="10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68BFC80E" w14:textId="77777777" w:rsidR="001E0663" w:rsidRPr="00E80C98" w:rsidRDefault="001E0663">
            <w:pPr>
              <w:spacing w:after="0" w:line="240" w:lineRule="auto"/>
              <w:rPr>
                <w:lang w:val="nb-NO"/>
              </w:rPr>
            </w:pPr>
          </w:p>
          <w:p w14:paraId="46690F01" w14:textId="13684154" w:rsidR="001D4011" w:rsidRPr="00E80C98" w:rsidRDefault="001D4011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31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37474AEE" w14:textId="77777777" w:rsidR="00BC7D09" w:rsidRPr="00E80C98" w:rsidRDefault="00BC7D09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6E1C4772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34FDB6B4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13327B7C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36D07F27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70A914A9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5D53D56A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4F070B2F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5ACE4F55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4F4B8F64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5383B527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11D21F74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2C5273F8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5E0CEB8D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3AC54D09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48D96A85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2225953C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69141BCD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6FB88713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7747E989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03139E98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02EC0193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6704524E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5B8FCFAD" w14:textId="77777777" w:rsidR="001D4011" w:rsidRPr="00E80C98" w:rsidRDefault="001D4011" w:rsidP="00BC7D09">
            <w:pPr>
              <w:spacing w:after="0" w:line="240" w:lineRule="auto"/>
              <w:ind w:left="397"/>
              <w:rPr>
                <w:lang w:val="nb-NO"/>
              </w:rPr>
            </w:pPr>
          </w:p>
          <w:p w14:paraId="746E5F5F" w14:textId="77777777" w:rsidR="001D4011" w:rsidRPr="00E80C98" w:rsidRDefault="001D4011" w:rsidP="00CE1794">
            <w:pPr>
              <w:spacing w:after="0" w:line="240" w:lineRule="auto"/>
              <w:rPr>
                <w:lang w:val="nb-NO"/>
              </w:rPr>
            </w:pPr>
          </w:p>
          <w:p w14:paraId="53F3D2AC" w14:textId="19A6145F" w:rsidR="001D4011" w:rsidRPr="00E80C98" w:rsidRDefault="001D4011" w:rsidP="001D4011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10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4BE5EE85" w14:textId="5436B1B8" w:rsidR="001E0663" w:rsidRPr="00E80C98" w:rsidRDefault="001E0663">
            <w:pPr>
              <w:spacing w:after="0" w:line="240" w:lineRule="auto"/>
              <w:jc w:val="center"/>
              <w:rPr>
                <w:lang w:val="nb-NO"/>
              </w:rPr>
            </w:pP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4EFC3C95" w14:textId="77777777" w:rsidR="001E0663" w:rsidRPr="00E80C98" w:rsidRDefault="001E0663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3DACF8EB" w14:textId="77777777" w:rsidR="001E0663" w:rsidRPr="00E80C98" w:rsidRDefault="001E0663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2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2FD63294" w14:textId="77777777" w:rsidR="001E0663" w:rsidRPr="00E80C98" w:rsidRDefault="001E0663">
            <w:pPr>
              <w:spacing w:after="0" w:line="240" w:lineRule="auto"/>
              <w:rPr>
                <w:lang w:val="nb-NO"/>
              </w:rPr>
            </w:pPr>
          </w:p>
        </w:tc>
      </w:tr>
      <w:tr w:rsidR="001E0663" w:rsidRPr="00E80C98" w14:paraId="0474E630" w14:textId="77777777" w:rsidTr="001D4011">
        <w:trPr>
          <w:trHeight w:val="253"/>
          <w:jc w:val="center"/>
        </w:trPr>
        <w:tc>
          <w:tcPr>
            <w:tcW w:w="7188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5" w:type="dxa"/>
              <w:left w:w="40" w:type="dxa"/>
              <w:bottom w:w="35" w:type="dxa"/>
              <w:right w:w="40" w:type="dxa"/>
            </w:tcMar>
          </w:tcPr>
          <w:p w14:paraId="00B3ADAF" w14:textId="29D84431" w:rsidR="001E0663" w:rsidRPr="00E80C98" w:rsidRDefault="00E66426">
            <w:pPr>
              <w:spacing w:after="0" w:line="240" w:lineRule="auto"/>
              <w:jc w:val="right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Sum</w:t>
            </w:r>
            <w:r w:rsidR="001D4011" w:rsidRPr="00E80C98">
              <w:rPr>
                <w:sz w:val="17"/>
                <w:lang w:val="nb-NO"/>
              </w:rPr>
              <w:t xml:space="preserve"> denne side</w:t>
            </w:r>
            <w:r w:rsidRPr="00E80C98">
              <w:rPr>
                <w:sz w:val="17"/>
                <w:lang w:val="nb-NO"/>
              </w:rPr>
              <w:t>: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5" w:type="dxa"/>
              <w:left w:w="40" w:type="dxa"/>
              <w:bottom w:w="35" w:type="dxa"/>
              <w:right w:w="40" w:type="dxa"/>
            </w:tcMar>
          </w:tcPr>
          <w:p w14:paraId="081ABA97" w14:textId="68BCCEB6" w:rsidR="001E0663" w:rsidRPr="00E80C98" w:rsidRDefault="001E0663">
            <w:pPr>
              <w:spacing w:after="0" w:line="240" w:lineRule="auto"/>
              <w:jc w:val="right"/>
              <w:rPr>
                <w:lang w:val="nb-NO"/>
              </w:rPr>
            </w:pPr>
          </w:p>
        </w:tc>
      </w:tr>
      <w:tr w:rsidR="001D4011" w:rsidRPr="00E80C98" w14:paraId="1A316166" w14:textId="77777777" w:rsidTr="002D39B0">
        <w:trPr>
          <w:trHeight w:val="253"/>
          <w:jc w:val="center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24B1C" w14:textId="77777777" w:rsidR="001D4011" w:rsidRPr="00E80C98" w:rsidRDefault="001D4011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lastRenderedPageBreak/>
              <w:t>Dyrøy kommune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814C4" w14:textId="02A45C0A" w:rsidR="001D4011" w:rsidRPr="00E80C98" w:rsidRDefault="001D4011" w:rsidP="002D39B0">
            <w:pPr>
              <w:spacing w:after="0" w:line="240" w:lineRule="auto"/>
              <w:jc w:val="right"/>
              <w:rPr>
                <w:lang w:val="nb-NO"/>
              </w:rPr>
            </w:pPr>
            <w:r w:rsidRPr="00E80C98">
              <w:rPr>
                <w:lang w:val="nb-NO"/>
              </w:rPr>
              <w:t>31.08.2026</w:t>
            </w:r>
          </w:p>
        </w:tc>
      </w:tr>
      <w:tr w:rsidR="001D4011" w:rsidRPr="00E80C98" w14:paraId="751F283F" w14:textId="77777777" w:rsidTr="002D39B0">
        <w:trPr>
          <w:trHeight w:val="235"/>
          <w:jc w:val="center"/>
        </w:trPr>
        <w:tc>
          <w:tcPr>
            <w:tcW w:w="61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723BE3" w14:textId="77777777" w:rsidR="001D4011" w:rsidRPr="00E80C98" w:rsidRDefault="001D4011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t>Asfaltprogram 2026</w:t>
            </w:r>
          </w:p>
        </w:tc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707402" w14:textId="08D6EB47" w:rsidR="001D4011" w:rsidRPr="00E80C98" w:rsidRDefault="001D4011" w:rsidP="002D39B0">
            <w:pPr>
              <w:spacing w:after="0" w:line="240" w:lineRule="auto"/>
              <w:jc w:val="right"/>
              <w:rPr>
                <w:rFonts w:cs="Arial"/>
                <w:szCs w:val="18"/>
                <w:lang w:val="nb-NO"/>
              </w:rPr>
            </w:pPr>
          </w:p>
        </w:tc>
      </w:tr>
      <w:tr w:rsidR="001D4011" w:rsidRPr="00E80C98" w14:paraId="12A8BF57" w14:textId="77777777" w:rsidTr="002D39B0">
        <w:trPr>
          <w:trHeight w:val="235"/>
          <w:jc w:val="center"/>
        </w:trPr>
        <w:tc>
          <w:tcPr>
            <w:tcW w:w="92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57E994" w14:textId="0420465D" w:rsidR="001D4011" w:rsidRPr="00E80C98" w:rsidRDefault="001D4011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t>03 Grunnarbeider</w:t>
            </w:r>
          </w:p>
        </w:tc>
      </w:tr>
      <w:tr w:rsidR="001D4011" w:rsidRPr="00E80C98" w14:paraId="21EADDB4" w14:textId="77777777" w:rsidTr="002D39B0">
        <w:trPr>
          <w:trHeight w:val="235"/>
          <w:tblHeader/>
          <w:jc w:val="center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6EC127A5" w14:textId="77777777" w:rsidR="001D4011" w:rsidRPr="00E80C98" w:rsidRDefault="001D4011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Postnr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031AEA3E" w14:textId="77777777" w:rsidR="001D4011" w:rsidRPr="00E80C98" w:rsidRDefault="001D4011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NS 3420 kode/Spesifikasjon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3A990565" w14:textId="77777777" w:rsidR="001D4011" w:rsidRPr="00E80C98" w:rsidRDefault="001D4011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Enh.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1B70C85E" w14:textId="77777777" w:rsidR="001D4011" w:rsidRPr="00E80C98" w:rsidRDefault="001D4011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Mengde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50C36C01" w14:textId="77777777" w:rsidR="001D4011" w:rsidRPr="00E80C98" w:rsidRDefault="001D4011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Pris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7413427E" w14:textId="77777777" w:rsidR="001D4011" w:rsidRPr="00E80C98" w:rsidRDefault="001D4011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Sum</w:t>
            </w:r>
          </w:p>
        </w:tc>
      </w:tr>
      <w:tr w:rsidR="001D4011" w:rsidRPr="00E80C98" w14:paraId="45821964" w14:textId="77777777" w:rsidTr="002D39B0">
        <w:trPr>
          <w:trHeight w:val="273"/>
          <w:jc w:val="center"/>
        </w:trPr>
        <w:tc>
          <w:tcPr>
            <w:tcW w:w="92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5" w:type="dxa"/>
              <w:left w:w="40" w:type="dxa"/>
              <w:bottom w:w="35" w:type="dxa"/>
              <w:right w:w="40" w:type="dxa"/>
            </w:tcMar>
          </w:tcPr>
          <w:p w14:paraId="4A47F4AB" w14:textId="5FEC1C4F" w:rsidR="001D4011" w:rsidRPr="00E80C98" w:rsidRDefault="001D4011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lang w:val="nb-NO"/>
              </w:rPr>
              <w:t>0</w:t>
            </w:r>
            <w:r w:rsidR="0047716F" w:rsidRPr="00E80C98">
              <w:rPr>
                <w:b/>
                <w:lang w:val="nb-NO"/>
              </w:rPr>
              <w:t>3</w:t>
            </w:r>
            <w:r w:rsidRPr="00E80C98">
              <w:rPr>
                <w:b/>
                <w:lang w:val="nb-NO"/>
              </w:rPr>
              <w:t xml:space="preserve">     </w:t>
            </w:r>
            <w:r w:rsidR="0047716F" w:rsidRPr="00E80C98">
              <w:rPr>
                <w:b/>
                <w:lang w:val="nb-NO"/>
              </w:rPr>
              <w:t>Grunnarbeider</w:t>
            </w:r>
          </w:p>
        </w:tc>
      </w:tr>
      <w:tr w:rsidR="001D4011" w:rsidRPr="00E80C98" w14:paraId="175F33DA" w14:textId="77777777" w:rsidTr="002D39B0">
        <w:trPr>
          <w:cantSplit/>
          <w:trHeight w:val="2193"/>
          <w:jc w:val="center"/>
        </w:trPr>
        <w:tc>
          <w:tcPr>
            <w:tcW w:w="10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2B14DFEE" w14:textId="5EA83DA4" w:rsidR="001D4011" w:rsidRPr="00E80C98" w:rsidRDefault="001D4011" w:rsidP="001D4011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03.1</w:t>
            </w:r>
          </w:p>
        </w:tc>
        <w:tc>
          <w:tcPr>
            <w:tcW w:w="31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14206936" w14:textId="77777777" w:rsidR="001D4011" w:rsidRPr="00E80C98" w:rsidRDefault="001D4011" w:rsidP="001D4011">
            <w:pPr>
              <w:spacing w:after="2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Grunnarbeider</w:t>
            </w:r>
          </w:p>
          <w:p w14:paraId="3A7109DE" w14:textId="77777777" w:rsidR="001D4011" w:rsidRPr="00E80C98" w:rsidRDefault="001D4011" w:rsidP="001D4011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JH2.11115125A</w:t>
            </w:r>
          </w:p>
          <w:p w14:paraId="1D946DE8" w14:textId="77777777" w:rsidR="001D4011" w:rsidRPr="00E80C98" w:rsidRDefault="001D4011" w:rsidP="001D4011">
            <w:pPr>
              <w:spacing w:before="20" w:after="0" w:line="240" w:lineRule="auto"/>
              <w:rPr>
                <w:b/>
                <w:bCs/>
                <w:lang w:val="nb-NO"/>
              </w:rPr>
            </w:pPr>
            <w:r w:rsidRPr="00E80C98">
              <w:rPr>
                <w:b/>
                <w:bCs/>
                <w:lang w:val="nb-NO"/>
              </w:rPr>
              <w:t>VARMPRODUSERT ASFALTDEKKE</w:t>
            </w:r>
          </w:p>
          <w:p w14:paraId="6249121B" w14:textId="77777777" w:rsidR="001D4011" w:rsidRPr="00E80C98" w:rsidRDefault="001D4011" w:rsidP="001D4011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E80C98">
              <w:rPr>
                <w:iCs/>
                <w:sz w:val="17"/>
                <w:lang w:val="nb-NO"/>
              </w:rPr>
              <w:t>Areal</w:t>
            </w:r>
          </w:p>
          <w:p w14:paraId="284871D3" w14:textId="77777777" w:rsidR="001D4011" w:rsidRPr="00E80C98" w:rsidRDefault="001D4011" w:rsidP="001D4011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E80C98">
              <w:rPr>
                <w:b/>
                <w:bCs/>
                <w:iCs/>
                <w:sz w:val="17"/>
                <w:lang w:val="nb-NO"/>
              </w:rPr>
              <w:t>Formål:</w:t>
            </w:r>
            <w:r w:rsidRPr="00E80C98">
              <w:rPr>
                <w:iCs/>
                <w:sz w:val="17"/>
                <w:lang w:val="nb-NO"/>
              </w:rPr>
              <w:t xml:space="preserve"> Veg</w:t>
            </w:r>
          </w:p>
          <w:p w14:paraId="7E436139" w14:textId="77777777" w:rsidR="001D4011" w:rsidRPr="00E80C98" w:rsidRDefault="001D4011" w:rsidP="001D4011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E80C98">
              <w:rPr>
                <w:b/>
                <w:bCs/>
                <w:iCs/>
                <w:sz w:val="17"/>
                <w:lang w:val="nb-NO"/>
              </w:rPr>
              <w:t>Asfalttype:</w:t>
            </w:r>
            <w:r w:rsidRPr="00E80C98">
              <w:rPr>
                <w:iCs/>
                <w:sz w:val="17"/>
                <w:lang w:val="nb-NO"/>
              </w:rPr>
              <w:t xml:space="preserve"> Agb</w:t>
            </w:r>
          </w:p>
          <w:p w14:paraId="79F5C309" w14:textId="77777777" w:rsidR="001D4011" w:rsidRPr="00E80C98" w:rsidRDefault="001D4011" w:rsidP="001D4011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E80C98">
              <w:rPr>
                <w:b/>
                <w:bCs/>
                <w:iCs/>
                <w:sz w:val="17"/>
                <w:lang w:val="nb-NO"/>
              </w:rPr>
              <w:t>Nominell steinstørrelse:</w:t>
            </w:r>
            <w:r w:rsidRPr="00E80C98">
              <w:rPr>
                <w:iCs/>
                <w:sz w:val="17"/>
                <w:lang w:val="nb-NO"/>
              </w:rPr>
              <w:t xml:space="preserve"> 11</w:t>
            </w:r>
          </w:p>
          <w:p w14:paraId="64482FDF" w14:textId="77777777" w:rsidR="001D4011" w:rsidRPr="00E80C98" w:rsidRDefault="001D4011" w:rsidP="001D4011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E80C98">
              <w:rPr>
                <w:b/>
                <w:bCs/>
                <w:iCs/>
                <w:sz w:val="17"/>
                <w:lang w:val="nb-NO"/>
              </w:rPr>
              <w:t xml:space="preserve">Lag: </w:t>
            </w:r>
            <w:r w:rsidRPr="00E80C98">
              <w:rPr>
                <w:iCs/>
                <w:sz w:val="17"/>
                <w:lang w:val="nb-NO"/>
              </w:rPr>
              <w:t>Slitelag</w:t>
            </w:r>
          </w:p>
          <w:p w14:paraId="406164BD" w14:textId="451AE62B" w:rsidR="001D4011" w:rsidRPr="00E80C98" w:rsidRDefault="001D4011" w:rsidP="001D4011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E80C98">
              <w:rPr>
                <w:iCs/>
                <w:sz w:val="17"/>
                <w:lang w:val="nb-NO"/>
              </w:rPr>
              <w:t xml:space="preserve">Belastning: ÅDT </w:t>
            </w:r>
            <w:r w:rsidR="00074943" w:rsidRPr="00E80C98">
              <w:rPr>
                <w:iCs/>
                <w:sz w:val="17"/>
                <w:lang w:val="nb-NO"/>
              </w:rPr>
              <w:t>1</w:t>
            </w:r>
            <w:r w:rsidRPr="00E80C98">
              <w:rPr>
                <w:iCs/>
                <w:sz w:val="17"/>
                <w:lang w:val="nb-NO"/>
              </w:rPr>
              <w:t xml:space="preserve">00 – 500 </w:t>
            </w:r>
          </w:p>
          <w:p w14:paraId="7362819F" w14:textId="77777777" w:rsidR="001D4011" w:rsidRPr="00E80C98" w:rsidRDefault="001D4011" w:rsidP="001D4011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2844C2">
              <w:rPr>
                <w:b/>
                <w:bCs/>
                <w:iCs/>
                <w:sz w:val="17"/>
                <w:lang w:val="nb-NO"/>
              </w:rPr>
              <w:t>Tykkelse</w:t>
            </w:r>
            <w:r w:rsidRPr="00E80C98">
              <w:rPr>
                <w:iCs/>
                <w:sz w:val="17"/>
                <w:lang w:val="nb-NO"/>
              </w:rPr>
              <w:t>: 50 mm</w:t>
            </w:r>
          </w:p>
          <w:p w14:paraId="25139E3C" w14:textId="6E76F64E" w:rsidR="001D4011" w:rsidRPr="00E80C98" w:rsidRDefault="001D4011" w:rsidP="001D4011">
            <w:pPr>
              <w:spacing w:after="0" w:line="240" w:lineRule="auto"/>
              <w:rPr>
                <w:lang w:val="nb-NO"/>
              </w:rPr>
            </w:pPr>
            <w:r w:rsidRPr="00E80C98">
              <w:rPr>
                <w:i/>
                <w:sz w:val="17"/>
                <w:lang w:val="nb-NO"/>
              </w:rPr>
              <w:t xml:space="preserve">Lokalisering: </w:t>
            </w:r>
            <w:r w:rsidRPr="00E80C98">
              <w:rPr>
                <w:sz w:val="17"/>
                <w:lang w:val="nb-NO"/>
              </w:rPr>
              <w:t>Betholmveien</w:t>
            </w:r>
            <w:r w:rsidR="002844C2">
              <w:rPr>
                <w:sz w:val="17"/>
                <w:lang w:val="nb-NO"/>
              </w:rPr>
              <w:t xml:space="preserve"> inkl. snuplass</w:t>
            </w:r>
          </w:p>
          <w:p w14:paraId="7CAA25CE" w14:textId="77777777" w:rsidR="001D4011" w:rsidRPr="00E80C98" w:rsidRDefault="001D4011" w:rsidP="001D4011">
            <w:pPr>
              <w:spacing w:after="0" w:line="240" w:lineRule="auto"/>
              <w:rPr>
                <w:i/>
                <w:sz w:val="17"/>
                <w:lang w:val="nb-NO"/>
              </w:rPr>
            </w:pPr>
            <w:r w:rsidRPr="00E80C98">
              <w:rPr>
                <w:i/>
                <w:sz w:val="17"/>
                <w:lang w:val="nb-NO"/>
              </w:rPr>
              <w:t>Bindemiddel: Bitumen</w:t>
            </w:r>
          </w:p>
          <w:p w14:paraId="26795104" w14:textId="77777777" w:rsidR="001D4011" w:rsidRPr="00E80C98" w:rsidRDefault="001D4011" w:rsidP="001D4011">
            <w:pPr>
              <w:spacing w:after="0" w:line="240" w:lineRule="auto"/>
              <w:rPr>
                <w:i/>
                <w:sz w:val="17"/>
                <w:lang w:val="nb-NO"/>
              </w:rPr>
            </w:pPr>
            <w:r w:rsidRPr="00E80C98">
              <w:rPr>
                <w:i/>
                <w:sz w:val="17"/>
                <w:lang w:val="nb-NO"/>
              </w:rPr>
              <w:t xml:space="preserve">Steinkvalitet: Agb11 </w:t>
            </w:r>
          </w:p>
          <w:p w14:paraId="1725BFA0" w14:textId="77777777" w:rsidR="001D4011" w:rsidRPr="00E80C98" w:rsidRDefault="001D4011" w:rsidP="001D4011">
            <w:pPr>
              <w:spacing w:after="0" w:line="240" w:lineRule="auto"/>
              <w:rPr>
                <w:i/>
                <w:sz w:val="17"/>
                <w:lang w:val="nb-NO"/>
              </w:rPr>
            </w:pPr>
          </w:p>
          <w:p w14:paraId="1E35274E" w14:textId="77777777" w:rsidR="001D4011" w:rsidRPr="00E80C98" w:rsidRDefault="001D4011" w:rsidP="001D4011">
            <w:pPr>
              <w:spacing w:after="0" w:line="240" w:lineRule="auto"/>
              <w:rPr>
                <w:lang w:val="nb-NO"/>
              </w:rPr>
            </w:pPr>
            <w:r w:rsidRPr="00E80C98">
              <w:rPr>
                <w:i/>
                <w:sz w:val="17"/>
                <w:lang w:val="nb-NO"/>
              </w:rPr>
              <w:t>Andre krav:</w:t>
            </w:r>
          </w:p>
          <w:p w14:paraId="7831AE6E" w14:textId="77777777" w:rsidR="001D4011" w:rsidRPr="00E80C98" w:rsidRDefault="001D4011" w:rsidP="001D4011">
            <w:pPr>
              <w:spacing w:after="0" w:line="240" w:lineRule="auto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a)   Omfang og prisgrunnlag</w:t>
            </w:r>
          </w:p>
          <w:p w14:paraId="24FD9CA9" w14:textId="77777777" w:rsidR="001D4011" w:rsidRPr="00E80C98" w:rsidRDefault="001D4011" w:rsidP="001D4011">
            <w:pPr>
              <w:spacing w:after="0" w:line="240" w:lineRule="auto"/>
              <w:ind w:left="397"/>
              <w:rPr>
                <w:sz w:val="17"/>
                <w:lang w:val="nb-NO"/>
              </w:rPr>
            </w:pPr>
            <w:r w:rsidRPr="00E80C98">
              <w:rPr>
                <w:sz w:val="17"/>
                <w:lang w:val="nb-NO"/>
              </w:rPr>
              <w:t>Alle kostnader for varmprodusert asfaltdekke</w:t>
            </w:r>
          </w:p>
          <w:p w14:paraId="306FCC0C" w14:textId="77777777" w:rsidR="001D4011" w:rsidRPr="00E80C98" w:rsidRDefault="001D4011" w:rsidP="001D4011">
            <w:pPr>
              <w:spacing w:after="0" w:line="240" w:lineRule="auto"/>
              <w:ind w:left="397"/>
              <w:rPr>
                <w:sz w:val="17"/>
                <w:lang w:val="nb-NO"/>
              </w:rPr>
            </w:pPr>
            <w:r w:rsidRPr="00E80C98">
              <w:rPr>
                <w:sz w:val="17"/>
                <w:lang w:val="nb-NO"/>
              </w:rPr>
              <w:t>inkludert opplasting, transport, leveranse og utlegging</w:t>
            </w:r>
          </w:p>
          <w:p w14:paraId="4BF3BB3B" w14:textId="77777777" w:rsidR="001D4011" w:rsidRPr="00E80C98" w:rsidRDefault="001D4011" w:rsidP="001D4011">
            <w:pPr>
              <w:spacing w:after="0" w:line="240" w:lineRule="auto"/>
              <w:ind w:left="397"/>
              <w:rPr>
                <w:sz w:val="17"/>
                <w:lang w:val="nb-NO"/>
              </w:rPr>
            </w:pPr>
            <w:r w:rsidRPr="00E80C98">
              <w:rPr>
                <w:sz w:val="17"/>
                <w:lang w:val="nb-NO"/>
              </w:rPr>
              <w:t>av asfaltdekke skal inkluderes i denne posten.</w:t>
            </w:r>
          </w:p>
          <w:p w14:paraId="60629C3A" w14:textId="77777777" w:rsidR="001D4011" w:rsidRPr="00E80C98" w:rsidRDefault="001D4011" w:rsidP="001D4011">
            <w:pPr>
              <w:spacing w:after="0" w:line="240" w:lineRule="auto"/>
              <w:ind w:left="397"/>
              <w:rPr>
                <w:sz w:val="17"/>
                <w:lang w:val="nb-NO"/>
              </w:rPr>
            </w:pPr>
          </w:p>
          <w:p w14:paraId="76FC9509" w14:textId="7AC8E599" w:rsidR="001D4011" w:rsidRDefault="001D4011" w:rsidP="001D4011">
            <w:pPr>
              <w:spacing w:after="0" w:line="240" w:lineRule="auto"/>
              <w:ind w:left="397"/>
              <w:rPr>
                <w:sz w:val="17"/>
                <w:lang w:val="nb-NO"/>
              </w:rPr>
            </w:pPr>
            <w:r w:rsidRPr="00E80C98">
              <w:rPr>
                <w:sz w:val="17"/>
                <w:lang w:val="nb-NO"/>
              </w:rPr>
              <w:t>Teoretisk mål: 3,5 m x 1152 m</w:t>
            </w:r>
            <w:r w:rsidR="001E1A57">
              <w:rPr>
                <w:sz w:val="17"/>
                <w:lang w:val="nb-NO"/>
              </w:rPr>
              <w:t xml:space="preserve"> </w:t>
            </w:r>
          </w:p>
          <w:p w14:paraId="6160A91C" w14:textId="6A4171BE" w:rsidR="001E1A57" w:rsidRPr="00E80C98" w:rsidRDefault="001E1A57" w:rsidP="001D4011">
            <w:pPr>
              <w:spacing w:after="0" w:line="240" w:lineRule="auto"/>
              <w:ind w:left="397"/>
              <w:rPr>
                <w:sz w:val="17"/>
                <w:lang w:val="nb-NO"/>
              </w:rPr>
            </w:pPr>
            <w:r>
              <w:rPr>
                <w:sz w:val="17"/>
                <w:lang w:val="nb-NO"/>
              </w:rPr>
              <w:t>+ snuplass = 179 m</w:t>
            </w:r>
            <w:r w:rsidRPr="001E1A57">
              <w:rPr>
                <w:sz w:val="17"/>
                <w:vertAlign w:val="superscript"/>
                <w:lang w:val="nb-NO"/>
              </w:rPr>
              <w:t>2</w:t>
            </w:r>
          </w:p>
          <w:p w14:paraId="21420CB1" w14:textId="77777777" w:rsidR="0047716F" w:rsidRPr="00E80C98" w:rsidRDefault="0047716F" w:rsidP="001D4011">
            <w:pPr>
              <w:spacing w:after="0" w:line="240" w:lineRule="auto"/>
              <w:ind w:left="397"/>
              <w:rPr>
                <w:sz w:val="17"/>
                <w:lang w:val="nb-NO"/>
              </w:rPr>
            </w:pPr>
          </w:p>
          <w:p w14:paraId="160BAE53" w14:textId="77777777" w:rsidR="0047716F" w:rsidRPr="00E80C98" w:rsidRDefault="0047716F" w:rsidP="0047716F">
            <w:pPr>
              <w:spacing w:after="0" w:line="240" w:lineRule="auto"/>
              <w:rPr>
                <w:sz w:val="17"/>
                <w:lang w:val="nb-NO"/>
              </w:rPr>
            </w:pPr>
            <w:r w:rsidRPr="00E80C98">
              <w:rPr>
                <w:sz w:val="17"/>
                <w:lang w:val="nb-NO"/>
              </w:rPr>
              <w:t>c) Utførelse</w:t>
            </w:r>
          </w:p>
          <w:p w14:paraId="0A8CC6D3" w14:textId="77777777" w:rsidR="0047716F" w:rsidRPr="00E80C98" w:rsidRDefault="0047716F" w:rsidP="0047716F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t xml:space="preserve">Utførelse, kontroll og dokumentasjon skal skje I samsvar med konkurransegrunnlag Del III – Asfaltering, utførelse og dokumentasjon. </w:t>
            </w:r>
          </w:p>
          <w:p w14:paraId="7CDF5CBF" w14:textId="77777777" w:rsidR="0047716F" w:rsidRPr="00E80C98" w:rsidRDefault="0047716F" w:rsidP="0047716F">
            <w:pPr>
              <w:spacing w:after="0" w:line="240" w:lineRule="auto"/>
              <w:rPr>
                <w:lang w:val="nb-NO"/>
              </w:rPr>
            </w:pPr>
          </w:p>
          <w:p w14:paraId="6802791D" w14:textId="77777777" w:rsidR="0047716F" w:rsidRPr="00E80C98" w:rsidRDefault="0047716F" w:rsidP="0047716F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t xml:space="preserve">Leggerapport Dyrøy kommune skal benyttes som hoveddokumentasjon. </w:t>
            </w:r>
          </w:p>
          <w:p w14:paraId="43D28B1D" w14:textId="77777777" w:rsidR="0047716F" w:rsidRPr="00E80C98" w:rsidRDefault="0047716F" w:rsidP="0047716F">
            <w:pPr>
              <w:spacing w:after="0" w:line="240" w:lineRule="auto"/>
              <w:rPr>
                <w:lang w:val="nb-NO"/>
              </w:rPr>
            </w:pPr>
          </w:p>
          <w:p w14:paraId="17605EE8" w14:textId="77777777" w:rsidR="0047716F" w:rsidRPr="00E80C98" w:rsidRDefault="0047716F" w:rsidP="0047716F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t>x) Mengderegler</w:t>
            </w:r>
          </w:p>
          <w:p w14:paraId="606F9CFE" w14:textId="5AA3C416" w:rsidR="0047716F" w:rsidRPr="00E80C98" w:rsidRDefault="0047716F" w:rsidP="0047716F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t xml:space="preserve">Mengde kan justeres etter behov, i henhold til postens enhetspriser. </w:t>
            </w:r>
          </w:p>
        </w:tc>
        <w:tc>
          <w:tcPr>
            <w:tcW w:w="10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2E558416" w14:textId="77777777" w:rsidR="001D4011" w:rsidRPr="00E80C98" w:rsidRDefault="001D4011" w:rsidP="0047716F">
            <w:pPr>
              <w:spacing w:after="0" w:line="240" w:lineRule="auto"/>
              <w:rPr>
                <w:sz w:val="17"/>
                <w:lang w:val="nb-NO"/>
              </w:rPr>
            </w:pPr>
          </w:p>
          <w:p w14:paraId="540FBE56" w14:textId="77777777" w:rsidR="001D4011" w:rsidRPr="00E80C98" w:rsidRDefault="001D4011" w:rsidP="001D4011">
            <w:pPr>
              <w:spacing w:after="0" w:line="240" w:lineRule="auto"/>
              <w:jc w:val="center"/>
              <w:rPr>
                <w:sz w:val="17"/>
                <w:lang w:val="nb-NO"/>
              </w:rPr>
            </w:pPr>
          </w:p>
          <w:p w14:paraId="28366180" w14:textId="77777777" w:rsidR="001D4011" w:rsidRPr="00E80C98" w:rsidRDefault="001D4011" w:rsidP="001D4011">
            <w:pPr>
              <w:spacing w:after="0" w:line="240" w:lineRule="auto"/>
              <w:jc w:val="center"/>
              <w:rPr>
                <w:sz w:val="17"/>
                <w:lang w:val="nb-NO"/>
              </w:rPr>
            </w:pPr>
          </w:p>
          <w:p w14:paraId="34E6B8BB" w14:textId="0F317295" w:rsidR="001D4011" w:rsidRPr="00E80C98" w:rsidRDefault="001D4011" w:rsidP="001D4011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m²</w:t>
            </w: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24E7E582" w14:textId="77777777" w:rsidR="001D4011" w:rsidRPr="00E80C98" w:rsidRDefault="001D4011" w:rsidP="001D4011">
            <w:pPr>
              <w:spacing w:after="0" w:line="240" w:lineRule="auto"/>
              <w:rPr>
                <w:lang w:val="nb-NO"/>
              </w:rPr>
            </w:pPr>
          </w:p>
          <w:p w14:paraId="4914C86E" w14:textId="77777777" w:rsidR="0047716F" w:rsidRPr="00E80C98" w:rsidRDefault="0047716F" w:rsidP="001D4011">
            <w:pPr>
              <w:spacing w:after="0" w:line="240" w:lineRule="auto"/>
              <w:rPr>
                <w:lang w:val="nb-NO"/>
              </w:rPr>
            </w:pPr>
          </w:p>
          <w:p w14:paraId="3EDDC4FE" w14:textId="77777777" w:rsidR="0047716F" w:rsidRPr="00E80C98" w:rsidRDefault="0047716F" w:rsidP="001D4011">
            <w:pPr>
              <w:spacing w:after="0" w:line="240" w:lineRule="auto"/>
              <w:rPr>
                <w:lang w:val="nb-NO"/>
              </w:rPr>
            </w:pPr>
          </w:p>
          <w:p w14:paraId="1249AC76" w14:textId="163EE054" w:rsidR="0047716F" w:rsidRPr="00E80C98" w:rsidRDefault="00D746F1" w:rsidP="0047716F">
            <w:pPr>
              <w:spacing w:after="0" w:line="240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4211</w:t>
            </w: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2F69EC22" w14:textId="77777777" w:rsidR="001D4011" w:rsidRPr="00E80C98" w:rsidRDefault="001D4011" w:rsidP="001D4011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2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0D948FD9" w14:textId="77777777" w:rsidR="001D4011" w:rsidRPr="00E80C98" w:rsidRDefault="001D4011" w:rsidP="001D4011">
            <w:pPr>
              <w:spacing w:after="0" w:line="240" w:lineRule="auto"/>
              <w:rPr>
                <w:lang w:val="nb-NO"/>
              </w:rPr>
            </w:pPr>
          </w:p>
        </w:tc>
      </w:tr>
      <w:tr w:rsidR="001D4011" w:rsidRPr="00E80C98" w14:paraId="12DC2807" w14:textId="77777777" w:rsidTr="002D39B0">
        <w:trPr>
          <w:cantSplit/>
          <w:trHeight w:val="2175"/>
          <w:jc w:val="center"/>
        </w:trPr>
        <w:tc>
          <w:tcPr>
            <w:tcW w:w="10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3A54F8A1" w14:textId="26B61B0D" w:rsidR="001D4011" w:rsidRPr="00E80C98" w:rsidRDefault="001D4011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03.2</w:t>
            </w:r>
          </w:p>
        </w:tc>
        <w:tc>
          <w:tcPr>
            <w:tcW w:w="31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68D3086F" w14:textId="40483C9F" w:rsidR="001D4011" w:rsidRPr="00E80C98" w:rsidRDefault="0047716F" w:rsidP="002D39B0">
            <w:pPr>
              <w:spacing w:after="20" w:line="240" w:lineRule="auto"/>
              <w:rPr>
                <w:b/>
                <w:bCs/>
                <w:lang w:val="nb-NO"/>
              </w:rPr>
            </w:pPr>
            <w:r w:rsidRPr="00E80C98">
              <w:rPr>
                <w:b/>
                <w:bCs/>
                <w:lang w:val="nb-NO"/>
              </w:rPr>
              <w:t>JH1.113A</w:t>
            </w:r>
          </w:p>
          <w:p w14:paraId="6C735B42" w14:textId="0BBF461A" w:rsidR="001D4011" w:rsidRPr="00E80C98" w:rsidRDefault="0047716F" w:rsidP="002D39B0">
            <w:pPr>
              <w:spacing w:after="0" w:line="240" w:lineRule="auto"/>
              <w:rPr>
                <w:b/>
                <w:bCs/>
                <w:lang w:val="nb-NO"/>
              </w:rPr>
            </w:pPr>
            <w:r w:rsidRPr="00E80C98">
              <w:rPr>
                <w:b/>
                <w:bCs/>
                <w:lang w:val="nb-NO"/>
              </w:rPr>
              <w:t>OPPRETTING AV UNDERLAG MED ASFALT</w:t>
            </w:r>
            <w:r w:rsidR="00D746F1">
              <w:rPr>
                <w:b/>
                <w:bCs/>
                <w:lang w:val="nb-NO"/>
              </w:rPr>
              <w:t xml:space="preserve"> </w:t>
            </w:r>
          </w:p>
          <w:p w14:paraId="2080DC7B" w14:textId="1475F185" w:rsidR="001D4011" w:rsidRPr="00E80C98" w:rsidRDefault="00D746F1" w:rsidP="002D39B0">
            <w:pPr>
              <w:spacing w:before="20" w:after="0" w:line="240" w:lineRule="auto"/>
              <w:rPr>
                <w:lang w:val="nb-NO"/>
              </w:rPr>
            </w:pPr>
            <w:r>
              <w:rPr>
                <w:lang w:val="nb-NO"/>
              </w:rPr>
              <w:t>Tonn</w:t>
            </w:r>
          </w:p>
          <w:p w14:paraId="0A971BA6" w14:textId="77777777" w:rsidR="001D4011" w:rsidRPr="00E80C98" w:rsidRDefault="001D4011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i/>
                <w:sz w:val="17"/>
                <w:lang w:val="nb-NO"/>
              </w:rPr>
              <w:t xml:space="preserve">Lokalisering: </w:t>
            </w:r>
            <w:r w:rsidRPr="00E80C98">
              <w:rPr>
                <w:sz w:val="17"/>
                <w:lang w:val="nb-NO"/>
              </w:rPr>
              <w:t>Betholmveien</w:t>
            </w:r>
          </w:p>
          <w:p w14:paraId="620C7549" w14:textId="77777777" w:rsidR="001D4011" w:rsidRPr="00E80C98" w:rsidRDefault="001D4011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i/>
                <w:sz w:val="17"/>
                <w:lang w:val="nb-NO"/>
              </w:rPr>
              <w:t>Andre krav:</w:t>
            </w:r>
          </w:p>
          <w:p w14:paraId="12FC6463" w14:textId="77777777" w:rsidR="001D4011" w:rsidRPr="00E80C98" w:rsidRDefault="001D4011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a)   Omfang og prisgrunnlag</w:t>
            </w:r>
          </w:p>
          <w:p w14:paraId="4497433D" w14:textId="77777777" w:rsidR="001D4011" w:rsidRPr="00E80C98" w:rsidRDefault="0047716F" w:rsidP="002D39B0">
            <w:pPr>
              <w:spacing w:after="0" w:line="240" w:lineRule="auto"/>
              <w:ind w:left="397"/>
              <w:rPr>
                <w:sz w:val="17"/>
                <w:lang w:val="nb-NO"/>
              </w:rPr>
            </w:pPr>
            <w:r w:rsidRPr="00E80C98">
              <w:rPr>
                <w:sz w:val="17"/>
                <w:lang w:val="nb-NO"/>
              </w:rPr>
              <w:t xml:space="preserve">Alle kostnader med oppretting av underlag med asfalt skal være inkludert i denne posten. </w:t>
            </w:r>
          </w:p>
          <w:p w14:paraId="3C995469" w14:textId="77777777" w:rsidR="0047716F" w:rsidRPr="00E80C98" w:rsidRDefault="0047716F" w:rsidP="002D39B0">
            <w:pPr>
              <w:spacing w:after="0" w:line="240" w:lineRule="auto"/>
              <w:ind w:left="397"/>
              <w:rPr>
                <w:sz w:val="17"/>
                <w:lang w:val="nb-NO"/>
              </w:rPr>
            </w:pPr>
          </w:p>
          <w:p w14:paraId="2F710651" w14:textId="77777777" w:rsidR="0047716F" w:rsidRPr="00E80C98" w:rsidRDefault="0047716F" w:rsidP="0047716F">
            <w:pPr>
              <w:spacing w:after="0" w:line="240" w:lineRule="auto"/>
              <w:rPr>
                <w:sz w:val="17"/>
                <w:lang w:val="nb-NO"/>
              </w:rPr>
            </w:pPr>
            <w:r w:rsidRPr="00E80C98">
              <w:rPr>
                <w:sz w:val="17"/>
                <w:lang w:val="nb-NO"/>
              </w:rPr>
              <w:t>c) Utførelse</w:t>
            </w:r>
          </w:p>
          <w:p w14:paraId="4A1756C1" w14:textId="77777777" w:rsidR="0047716F" w:rsidRPr="00E80C98" w:rsidRDefault="0047716F" w:rsidP="0047716F">
            <w:pPr>
              <w:spacing w:after="0" w:line="240" w:lineRule="auto"/>
              <w:rPr>
                <w:sz w:val="17"/>
                <w:lang w:val="nb-NO"/>
              </w:rPr>
            </w:pPr>
            <w:r w:rsidRPr="00E80C98">
              <w:rPr>
                <w:sz w:val="17"/>
                <w:lang w:val="nb-NO"/>
              </w:rPr>
              <w:t xml:space="preserve">Opprettingen skal gi et jevnt og stabilt underlag for nytt asfaltdekke. </w:t>
            </w:r>
          </w:p>
          <w:p w14:paraId="6074F6DB" w14:textId="4562AAED" w:rsidR="0047716F" w:rsidRPr="00E80C98" w:rsidRDefault="0047716F" w:rsidP="0047716F">
            <w:pPr>
              <w:spacing w:after="0" w:line="240" w:lineRule="auto"/>
              <w:rPr>
                <w:sz w:val="17"/>
                <w:lang w:val="nb-NO"/>
              </w:rPr>
            </w:pPr>
            <w:r w:rsidRPr="00E80C98">
              <w:rPr>
                <w:sz w:val="17"/>
                <w:lang w:val="nb-NO"/>
              </w:rPr>
              <w:t xml:space="preserve">Underlaget skal kontrolleres før utlegging av slitelag. Dersom det avdekkes forhold som kan påvirke kvalitet eller levetid, skal byggherre varsles og avklaring foretas før videre arbeid. </w:t>
            </w:r>
          </w:p>
          <w:p w14:paraId="022F2068" w14:textId="77777777" w:rsidR="0047716F" w:rsidRPr="00E80C98" w:rsidRDefault="0047716F" w:rsidP="0047716F">
            <w:pPr>
              <w:spacing w:after="0" w:line="240" w:lineRule="auto"/>
              <w:rPr>
                <w:sz w:val="17"/>
                <w:szCs w:val="17"/>
                <w:lang w:val="nb-NO"/>
              </w:rPr>
            </w:pPr>
            <w:r w:rsidRPr="00E80C98">
              <w:rPr>
                <w:sz w:val="17"/>
                <w:szCs w:val="17"/>
                <w:lang w:val="nb-NO"/>
              </w:rPr>
              <w:t>x) Mengderegler</w:t>
            </w:r>
          </w:p>
          <w:p w14:paraId="77A3EEE5" w14:textId="64FAD806" w:rsidR="0047716F" w:rsidRPr="00E80C98" w:rsidRDefault="0047716F" w:rsidP="0047716F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t>Mengde kan justeres etter behov, i henhold til postens enhetspriser.</w:t>
            </w:r>
          </w:p>
        </w:tc>
        <w:tc>
          <w:tcPr>
            <w:tcW w:w="10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6710CB96" w14:textId="29C2FE11" w:rsidR="001D4011" w:rsidRPr="00E80C98" w:rsidRDefault="004E23D2" w:rsidP="002D39B0">
            <w:pPr>
              <w:spacing w:after="0" w:line="240" w:lineRule="auto"/>
              <w:jc w:val="center"/>
              <w:rPr>
                <w:lang w:val="nb-NO"/>
              </w:rPr>
            </w:pPr>
            <w:r>
              <w:rPr>
                <w:sz w:val="17"/>
                <w:lang w:val="nb-NO"/>
              </w:rPr>
              <w:t>tonn</w:t>
            </w: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0A5F3833" w14:textId="46148DD3" w:rsidR="001D4011" w:rsidRPr="00E80C98" w:rsidRDefault="004E23D2" w:rsidP="0047716F">
            <w:pPr>
              <w:spacing w:after="0" w:line="240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250</w:t>
            </w: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01FBB5ED" w14:textId="77777777" w:rsidR="001D4011" w:rsidRPr="00E80C98" w:rsidRDefault="001D4011" w:rsidP="002D39B0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2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307EFDD2" w14:textId="77777777" w:rsidR="001D4011" w:rsidRPr="00E80C98" w:rsidRDefault="001D4011" w:rsidP="002D39B0">
            <w:pPr>
              <w:spacing w:after="0" w:line="240" w:lineRule="auto"/>
              <w:rPr>
                <w:lang w:val="nb-NO"/>
              </w:rPr>
            </w:pPr>
          </w:p>
        </w:tc>
      </w:tr>
      <w:tr w:rsidR="001D4011" w:rsidRPr="00E80C98" w14:paraId="04584637" w14:textId="77777777" w:rsidTr="002D39B0">
        <w:trPr>
          <w:trHeight w:val="253"/>
          <w:jc w:val="center"/>
        </w:trPr>
        <w:tc>
          <w:tcPr>
            <w:tcW w:w="7188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5" w:type="dxa"/>
              <w:left w:w="40" w:type="dxa"/>
              <w:bottom w:w="35" w:type="dxa"/>
              <w:right w:w="40" w:type="dxa"/>
            </w:tcMar>
          </w:tcPr>
          <w:p w14:paraId="4EAF3943" w14:textId="77777777" w:rsidR="001D4011" w:rsidRPr="00E80C98" w:rsidRDefault="001D4011" w:rsidP="002D39B0">
            <w:pPr>
              <w:spacing w:after="0" w:line="240" w:lineRule="auto"/>
              <w:jc w:val="right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Sum denne side: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5" w:type="dxa"/>
              <w:left w:w="40" w:type="dxa"/>
              <w:bottom w:w="35" w:type="dxa"/>
              <w:right w:w="40" w:type="dxa"/>
            </w:tcMar>
          </w:tcPr>
          <w:p w14:paraId="33349C2D" w14:textId="77777777" w:rsidR="001D4011" w:rsidRPr="00E80C98" w:rsidRDefault="001D4011" w:rsidP="002D39B0">
            <w:pPr>
              <w:spacing w:after="0" w:line="240" w:lineRule="auto"/>
              <w:jc w:val="right"/>
              <w:rPr>
                <w:lang w:val="nb-NO"/>
              </w:rPr>
            </w:pPr>
          </w:p>
        </w:tc>
      </w:tr>
      <w:tr w:rsidR="0047716F" w:rsidRPr="00E80C98" w14:paraId="52DCA408" w14:textId="77777777" w:rsidTr="002D39B0">
        <w:trPr>
          <w:trHeight w:val="253"/>
          <w:jc w:val="center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FB7FD" w14:textId="77777777" w:rsidR="0047716F" w:rsidRPr="00E80C98" w:rsidRDefault="0047716F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lastRenderedPageBreak/>
              <w:t>Dyrøy kommune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15D6" w14:textId="77777777" w:rsidR="0047716F" w:rsidRPr="00E80C98" w:rsidRDefault="0047716F" w:rsidP="002D39B0">
            <w:pPr>
              <w:spacing w:after="0" w:line="240" w:lineRule="auto"/>
              <w:jc w:val="right"/>
              <w:rPr>
                <w:lang w:val="nb-NO"/>
              </w:rPr>
            </w:pPr>
            <w:r w:rsidRPr="00E80C98">
              <w:rPr>
                <w:lang w:val="nb-NO"/>
              </w:rPr>
              <w:t>31.08.2026</w:t>
            </w:r>
          </w:p>
        </w:tc>
      </w:tr>
      <w:tr w:rsidR="0047716F" w:rsidRPr="00E80C98" w14:paraId="256D7221" w14:textId="77777777" w:rsidTr="002D39B0">
        <w:trPr>
          <w:trHeight w:val="235"/>
          <w:jc w:val="center"/>
        </w:trPr>
        <w:tc>
          <w:tcPr>
            <w:tcW w:w="61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8DB952" w14:textId="77777777" w:rsidR="0047716F" w:rsidRPr="00E80C98" w:rsidRDefault="0047716F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t>Asfaltprogram 2026</w:t>
            </w:r>
          </w:p>
        </w:tc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0B66A3" w14:textId="380CCA93" w:rsidR="0047716F" w:rsidRPr="00E80C98" w:rsidRDefault="0047716F" w:rsidP="002D39B0">
            <w:pPr>
              <w:spacing w:after="0" w:line="240" w:lineRule="auto"/>
              <w:jc w:val="right"/>
              <w:rPr>
                <w:rFonts w:cs="Arial"/>
                <w:szCs w:val="18"/>
                <w:lang w:val="nb-NO"/>
              </w:rPr>
            </w:pPr>
          </w:p>
        </w:tc>
      </w:tr>
      <w:tr w:rsidR="0047716F" w:rsidRPr="00E80C98" w14:paraId="4EA22871" w14:textId="77777777" w:rsidTr="002D39B0">
        <w:trPr>
          <w:trHeight w:val="235"/>
          <w:jc w:val="center"/>
        </w:trPr>
        <w:tc>
          <w:tcPr>
            <w:tcW w:w="92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C01994" w14:textId="77777777" w:rsidR="0047716F" w:rsidRPr="00E80C98" w:rsidRDefault="0047716F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t>03 Grunnarbeider</w:t>
            </w:r>
          </w:p>
        </w:tc>
      </w:tr>
      <w:tr w:rsidR="0047716F" w:rsidRPr="00E80C98" w14:paraId="4351D520" w14:textId="77777777" w:rsidTr="002D39B0">
        <w:trPr>
          <w:trHeight w:val="235"/>
          <w:tblHeader/>
          <w:jc w:val="center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3DF6639F" w14:textId="77777777" w:rsidR="0047716F" w:rsidRPr="00E80C98" w:rsidRDefault="0047716F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Postnr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3058AC2B" w14:textId="77777777" w:rsidR="0047716F" w:rsidRPr="00E80C98" w:rsidRDefault="0047716F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NS 3420 kode/Spesifikasjon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54D1CC8E" w14:textId="77777777" w:rsidR="0047716F" w:rsidRPr="00E80C98" w:rsidRDefault="0047716F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Enh.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0FA142C0" w14:textId="77777777" w:rsidR="0047716F" w:rsidRPr="00E80C98" w:rsidRDefault="0047716F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Mengde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388A6717" w14:textId="77777777" w:rsidR="0047716F" w:rsidRPr="00E80C98" w:rsidRDefault="0047716F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Pris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30A19EB2" w14:textId="77777777" w:rsidR="0047716F" w:rsidRPr="00E80C98" w:rsidRDefault="0047716F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Sum</w:t>
            </w:r>
          </w:p>
        </w:tc>
      </w:tr>
      <w:tr w:rsidR="0047716F" w:rsidRPr="00E80C98" w14:paraId="40306D46" w14:textId="77777777" w:rsidTr="002D39B0">
        <w:trPr>
          <w:trHeight w:val="273"/>
          <w:jc w:val="center"/>
        </w:trPr>
        <w:tc>
          <w:tcPr>
            <w:tcW w:w="92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5" w:type="dxa"/>
              <w:left w:w="40" w:type="dxa"/>
              <w:bottom w:w="35" w:type="dxa"/>
              <w:right w:w="40" w:type="dxa"/>
            </w:tcMar>
          </w:tcPr>
          <w:p w14:paraId="356A0AE3" w14:textId="31563B55" w:rsidR="0047716F" w:rsidRPr="00E80C98" w:rsidRDefault="0047716F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lang w:val="nb-NO"/>
              </w:rPr>
              <w:t>0</w:t>
            </w:r>
            <w:r w:rsidR="005B2A9A" w:rsidRPr="00E80C98">
              <w:rPr>
                <w:b/>
                <w:lang w:val="nb-NO"/>
              </w:rPr>
              <w:t>4</w:t>
            </w:r>
            <w:r w:rsidRPr="00E80C98">
              <w:rPr>
                <w:b/>
                <w:lang w:val="nb-NO"/>
              </w:rPr>
              <w:t xml:space="preserve">     </w:t>
            </w:r>
            <w:r w:rsidR="005B2A9A" w:rsidRPr="00E80C98">
              <w:rPr>
                <w:b/>
                <w:lang w:val="nb-NO"/>
              </w:rPr>
              <w:t>Trafikksikkerhetstiltak</w:t>
            </w:r>
          </w:p>
        </w:tc>
      </w:tr>
      <w:tr w:rsidR="0047716F" w:rsidRPr="00E80C98" w14:paraId="38C70646" w14:textId="77777777" w:rsidTr="002D39B0">
        <w:trPr>
          <w:cantSplit/>
          <w:trHeight w:val="2193"/>
          <w:jc w:val="center"/>
        </w:trPr>
        <w:tc>
          <w:tcPr>
            <w:tcW w:w="10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1CDCE2DC" w14:textId="58A03227" w:rsidR="0047716F" w:rsidRPr="00E80C98" w:rsidRDefault="0047716F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0</w:t>
            </w:r>
            <w:r w:rsidR="005B2A9A" w:rsidRPr="00E80C98">
              <w:rPr>
                <w:b/>
                <w:sz w:val="17"/>
                <w:lang w:val="nb-NO"/>
              </w:rPr>
              <w:t>4</w:t>
            </w:r>
            <w:r w:rsidRPr="00E80C98">
              <w:rPr>
                <w:b/>
                <w:sz w:val="17"/>
                <w:lang w:val="nb-NO"/>
              </w:rPr>
              <w:t>.</w:t>
            </w:r>
            <w:r w:rsidR="005B2A9A" w:rsidRPr="00E80C98">
              <w:rPr>
                <w:b/>
                <w:sz w:val="17"/>
                <w:lang w:val="nb-NO"/>
              </w:rPr>
              <w:t>1</w:t>
            </w:r>
          </w:p>
        </w:tc>
        <w:tc>
          <w:tcPr>
            <w:tcW w:w="31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60F7CFE3" w14:textId="77777777" w:rsidR="0047716F" w:rsidRPr="00E80C98" w:rsidRDefault="0047716F" w:rsidP="002D39B0">
            <w:pPr>
              <w:spacing w:after="2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Grunnarbeider</w:t>
            </w:r>
          </w:p>
          <w:p w14:paraId="1DEF19A0" w14:textId="62B6903F" w:rsidR="0047716F" w:rsidRPr="00E80C98" w:rsidRDefault="00382DF9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***</w:t>
            </w:r>
            <w:r w:rsidR="004B06EE" w:rsidRPr="00E80C98">
              <w:rPr>
                <w:b/>
                <w:sz w:val="17"/>
                <w:lang w:val="nb-NO"/>
              </w:rPr>
              <w:t>Spesiell beskrivelse</w:t>
            </w:r>
            <w:r w:rsidRPr="00E80C98">
              <w:rPr>
                <w:b/>
                <w:sz w:val="17"/>
                <w:lang w:val="nb-NO"/>
              </w:rPr>
              <w:t>***</w:t>
            </w:r>
          </w:p>
          <w:p w14:paraId="78B6C0A6" w14:textId="46D40DD0" w:rsidR="0047716F" w:rsidRPr="00E80C98" w:rsidRDefault="004B06EE" w:rsidP="002D39B0">
            <w:pPr>
              <w:spacing w:before="20" w:after="0" w:line="240" w:lineRule="auto"/>
              <w:rPr>
                <w:b/>
                <w:bCs/>
                <w:lang w:val="nb-NO"/>
              </w:rPr>
            </w:pPr>
            <w:r w:rsidRPr="00E80C98">
              <w:rPr>
                <w:b/>
                <w:bCs/>
                <w:lang w:val="nb-NO"/>
              </w:rPr>
              <w:t>FARTSHUMP</w:t>
            </w:r>
          </w:p>
          <w:p w14:paraId="73A8DC8D" w14:textId="2F0FF2E0" w:rsidR="008A7778" w:rsidRPr="00E80C98" w:rsidRDefault="002111E7" w:rsidP="002D39B0">
            <w:pPr>
              <w:spacing w:after="0" w:line="240" w:lineRule="auto"/>
              <w:rPr>
                <w:iCs/>
                <w:sz w:val="17"/>
                <w:lang w:val="nb-NO"/>
              </w:rPr>
            </w:pPr>
            <w:r>
              <w:rPr>
                <w:iCs/>
                <w:sz w:val="17"/>
                <w:lang w:val="nb-NO"/>
              </w:rPr>
              <w:t>Rund sum</w:t>
            </w:r>
          </w:p>
          <w:p w14:paraId="4DE33651" w14:textId="77777777" w:rsidR="008A7778" w:rsidRPr="00E80C98" w:rsidRDefault="008A7778" w:rsidP="002D39B0">
            <w:pPr>
              <w:spacing w:after="0" w:line="240" w:lineRule="auto"/>
              <w:rPr>
                <w:iCs/>
                <w:sz w:val="17"/>
                <w:lang w:val="nb-NO"/>
              </w:rPr>
            </w:pPr>
          </w:p>
          <w:p w14:paraId="0ABE48A2" w14:textId="77777777" w:rsidR="0047716F" w:rsidRPr="00E80C98" w:rsidRDefault="0047716F" w:rsidP="002D39B0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E80C98">
              <w:rPr>
                <w:b/>
                <w:bCs/>
                <w:iCs/>
                <w:sz w:val="17"/>
                <w:lang w:val="nb-NO"/>
              </w:rPr>
              <w:t>Formål:</w:t>
            </w:r>
            <w:r w:rsidRPr="00E80C98">
              <w:rPr>
                <w:iCs/>
                <w:sz w:val="17"/>
                <w:lang w:val="nb-NO"/>
              </w:rPr>
              <w:t xml:space="preserve"> Veg</w:t>
            </w:r>
          </w:p>
          <w:p w14:paraId="40F53356" w14:textId="77777777" w:rsidR="0047716F" w:rsidRPr="00E80C98" w:rsidRDefault="0047716F" w:rsidP="002D39B0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E80C98">
              <w:rPr>
                <w:b/>
                <w:bCs/>
                <w:iCs/>
                <w:sz w:val="17"/>
                <w:lang w:val="nb-NO"/>
              </w:rPr>
              <w:t>Asfalttype:</w:t>
            </w:r>
            <w:r w:rsidRPr="00E80C98">
              <w:rPr>
                <w:iCs/>
                <w:sz w:val="17"/>
                <w:lang w:val="nb-NO"/>
              </w:rPr>
              <w:t xml:space="preserve"> Agb</w:t>
            </w:r>
          </w:p>
          <w:p w14:paraId="19BF44D5" w14:textId="77777777" w:rsidR="0047716F" w:rsidRPr="00E80C98" w:rsidRDefault="0047716F" w:rsidP="002D39B0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E80C98">
              <w:rPr>
                <w:b/>
                <w:bCs/>
                <w:iCs/>
                <w:sz w:val="17"/>
                <w:lang w:val="nb-NO"/>
              </w:rPr>
              <w:t>Nominell steinstørrelse:</w:t>
            </w:r>
            <w:r w:rsidRPr="00E80C98">
              <w:rPr>
                <w:iCs/>
                <w:sz w:val="17"/>
                <w:lang w:val="nb-NO"/>
              </w:rPr>
              <w:t xml:space="preserve"> 11</w:t>
            </w:r>
          </w:p>
          <w:p w14:paraId="59C06A02" w14:textId="77777777" w:rsidR="0047716F" w:rsidRPr="00E80C98" w:rsidRDefault="0047716F" w:rsidP="002D39B0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E80C98">
              <w:rPr>
                <w:b/>
                <w:bCs/>
                <w:iCs/>
                <w:sz w:val="17"/>
                <w:lang w:val="nb-NO"/>
              </w:rPr>
              <w:t xml:space="preserve">Lag: </w:t>
            </w:r>
            <w:r w:rsidRPr="00E80C98">
              <w:rPr>
                <w:iCs/>
                <w:sz w:val="17"/>
                <w:lang w:val="nb-NO"/>
              </w:rPr>
              <w:t>Slitelag</w:t>
            </w:r>
          </w:p>
          <w:p w14:paraId="45AFA545" w14:textId="35471A84" w:rsidR="0047716F" w:rsidRPr="00E80C98" w:rsidRDefault="0047716F" w:rsidP="002D39B0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E80C98">
              <w:rPr>
                <w:b/>
                <w:bCs/>
                <w:iCs/>
                <w:sz w:val="17"/>
                <w:lang w:val="nb-NO"/>
              </w:rPr>
              <w:t>Belastning</w:t>
            </w:r>
            <w:r w:rsidRPr="00E80C98">
              <w:rPr>
                <w:iCs/>
                <w:sz w:val="17"/>
                <w:lang w:val="nb-NO"/>
              </w:rPr>
              <w:t xml:space="preserve">: ÅDT </w:t>
            </w:r>
            <w:r w:rsidR="00074943" w:rsidRPr="00E80C98">
              <w:rPr>
                <w:iCs/>
                <w:sz w:val="17"/>
                <w:lang w:val="nb-NO"/>
              </w:rPr>
              <w:t>1</w:t>
            </w:r>
            <w:r w:rsidRPr="00E80C98">
              <w:rPr>
                <w:iCs/>
                <w:sz w:val="17"/>
                <w:lang w:val="nb-NO"/>
              </w:rPr>
              <w:t xml:space="preserve">00 – 500 </w:t>
            </w:r>
          </w:p>
          <w:p w14:paraId="7E641A09" w14:textId="7728FEAF" w:rsidR="0047716F" w:rsidRPr="00E80C98" w:rsidRDefault="0070365F" w:rsidP="002D39B0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E80C98">
              <w:rPr>
                <w:b/>
                <w:bCs/>
                <w:iCs/>
                <w:sz w:val="17"/>
                <w:lang w:val="nb-NO"/>
              </w:rPr>
              <w:t>Høyde</w:t>
            </w:r>
            <w:r w:rsidR="0047716F" w:rsidRPr="00E80C98">
              <w:rPr>
                <w:iCs/>
                <w:sz w:val="17"/>
                <w:lang w:val="nb-NO"/>
              </w:rPr>
              <w:t xml:space="preserve">: </w:t>
            </w:r>
            <w:r w:rsidR="008A7778" w:rsidRPr="00E80C98">
              <w:rPr>
                <w:iCs/>
                <w:sz w:val="17"/>
                <w:lang w:val="nb-NO"/>
              </w:rPr>
              <w:t>10</w:t>
            </w:r>
            <w:r w:rsidR="0047716F" w:rsidRPr="00E80C98">
              <w:rPr>
                <w:iCs/>
                <w:sz w:val="17"/>
                <w:lang w:val="nb-NO"/>
              </w:rPr>
              <w:t>0 mm</w:t>
            </w:r>
          </w:p>
          <w:p w14:paraId="1FE65A59" w14:textId="70BCE07C" w:rsidR="0070365F" w:rsidRPr="00E80C98" w:rsidRDefault="0070365F" w:rsidP="002D39B0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E80C98">
              <w:rPr>
                <w:b/>
                <w:bCs/>
                <w:iCs/>
                <w:sz w:val="17"/>
                <w:lang w:val="nb-NO"/>
              </w:rPr>
              <w:t>Plan toppflate</w:t>
            </w:r>
            <w:r w:rsidRPr="00E80C98">
              <w:rPr>
                <w:iCs/>
                <w:sz w:val="17"/>
                <w:lang w:val="nb-NO"/>
              </w:rPr>
              <w:t>: 3 m</w:t>
            </w:r>
          </w:p>
          <w:p w14:paraId="3BCF449F" w14:textId="0F88E3BF" w:rsidR="0070365F" w:rsidRPr="00E80C98" w:rsidRDefault="0070365F" w:rsidP="002D39B0">
            <w:pPr>
              <w:spacing w:after="0" w:line="240" w:lineRule="auto"/>
              <w:rPr>
                <w:b/>
                <w:bCs/>
                <w:iCs/>
                <w:sz w:val="17"/>
                <w:lang w:val="nb-NO"/>
              </w:rPr>
            </w:pPr>
            <w:r w:rsidRPr="00E80C98">
              <w:rPr>
                <w:b/>
                <w:bCs/>
                <w:iCs/>
                <w:sz w:val="17"/>
                <w:lang w:val="nb-NO"/>
              </w:rPr>
              <w:t xml:space="preserve">Rampelengde: </w:t>
            </w:r>
            <w:r w:rsidR="00AE7BB0" w:rsidRPr="00AE7BB0">
              <w:rPr>
                <w:iCs/>
                <w:sz w:val="17"/>
                <w:lang w:val="nb-NO"/>
              </w:rPr>
              <w:t>2 m</w:t>
            </w:r>
            <w:r w:rsidR="0078214F">
              <w:rPr>
                <w:iCs/>
                <w:sz w:val="17"/>
                <w:lang w:val="nb-NO"/>
              </w:rPr>
              <w:t xml:space="preserve"> på hver side</w:t>
            </w:r>
          </w:p>
          <w:p w14:paraId="1424EF24" w14:textId="18FCF853" w:rsidR="00A255E1" w:rsidRPr="00E80C98" w:rsidRDefault="00F906A2" w:rsidP="002D39B0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E80C98">
              <w:rPr>
                <w:b/>
                <w:bCs/>
                <w:iCs/>
                <w:sz w:val="17"/>
                <w:lang w:val="nb-NO"/>
              </w:rPr>
              <w:t>B</w:t>
            </w:r>
            <w:r w:rsidR="00A255E1" w:rsidRPr="00E80C98">
              <w:rPr>
                <w:b/>
                <w:bCs/>
                <w:iCs/>
                <w:sz w:val="17"/>
                <w:lang w:val="nb-NO"/>
              </w:rPr>
              <w:t>redde</w:t>
            </w:r>
            <w:r w:rsidR="00A255E1" w:rsidRPr="00E80C98">
              <w:rPr>
                <w:iCs/>
                <w:sz w:val="17"/>
                <w:lang w:val="nb-NO"/>
              </w:rPr>
              <w:t xml:space="preserve">: </w:t>
            </w:r>
            <w:r w:rsidRPr="00E80C98">
              <w:rPr>
                <w:iCs/>
                <w:sz w:val="17"/>
                <w:lang w:val="nb-NO"/>
              </w:rPr>
              <w:t xml:space="preserve">Hele kjørebanens bredde, ca </w:t>
            </w:r>
            <w:r w:rsidR="00F7289F" w:rsidRPr="00E80C98">
              <w:rPr>
                <w:iCs/>
                <w:sz w:val="17"/>
                <w:lang w:val="nb-NO"/>
              </w:rPr>
              <w:t>7,5 m</w:t>
            </w:r>
          </w:p>
          <w:p w14:paraId="7BD0A934" w14:textId="05900357" w:rsidR="000F412A" w:rsidRPr="00E80C98" w:rsidRDefault="000F412A" w:rsidP="000F412A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E80C98">
              <w:rPr>
                <w:b/>
                <w:bCs/>
                <w:iCs/>
                <w:sz w:val="17"/>
                <w:lang w:val="nb-NO"/>
              </w:rPr>
              <w:t>Type</w:t>
            </w:r>
            <w:r w:rsidRPr="00E80C98">
              <w:rPr>
                <w:iCs/>
                <w:sz w:val="17"/>
                <w:lang w:val="nb-NO"/>
              </w:rPr>
              <w:t xml:space="preserve">: </w:t>
            </w:r>
            <w:r w:rsidR="00BA34DE" w:rsidRPr="00E80C98">
              <w:rPr>
                <w:iCs/>
                <w:sz w:val="17"/>
                <w:lang w:val="nb-NO"/>
              </w:rPr>
              <w:t>Trapeshump</w:t>
            </w:r>
          </w:p>
          <w:p w14:paraId="4AB4AEDA" w14:textId="77777777" w:rsidR="007347F0" w:rsidRPr="00E80C98" w:rsidRDefault="007347F0" w:rsidP="007347F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bCs/>
                <w:lang w:val="nb-NO"/>
              </w:rPr>
              <w:t>Nedsenket kantstein:</w:t>
            </w:r>
            <w:r w:rsidRPr="00E80C98">
              <w:rPr>
                <w:lang w:val="nb-NO"/>
              </w:rPr>
              <w:t xml:space="preserve"> Nei</w:t>
            </w:r>
          </w:p>
          <w:p w14:paraId="10A4AEC0" w14:textId="77777777" w:rsidR="007347F0" w:rsidRPr="00E80C98" w:rsidRDefault="007347F0" w:rsidP="007347F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bCs/>
                <w:lang w:val="nb-NO"/>
              </w:rPr>
              <w:t>Taktile indikatorer:</w:t>
            </w:r>
            <w:r w:rsidRPr="00E80C98">
              <w:rPr>
                <w:lang w:val="nb-NO"/>
              </w:rPr>
              <w:t xml:space="preserve"> Nei</w:t>
            </w:r>
          </w:p>
          <w:p w14:paraId="00EE9007" w14:textId="0EF8333E" w:rsidR="000F412A" w:rsidRPr="00E80C98" w:rsidRDefault="000F412A" w:rsidP="002D39B0">
            <w:pPr>
              <w:spacing w:after="0" w:line="240" w:lineRule="auto"/>
              <w:rPr>
                <w:iCs/>
                <w:sz w:val="17"/>
                <w:lang w:val="nb-NO"/>
              </w:rPr>
            </w:pPr>
          </w:p>
          <w:p w14:paraId="6147C088" w14:textId="37C7A415" w:rsidR="0047716F" w:rsidRPr="00E80C98" w:rsidRDefault="0047716F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i/>
                <w:sz w:val="17"/>
                <w:lang w:val="nb-NO"/>
              </w:rPr>
              <w:t xml:space="preserve">Lokalisering: </w:t>
            </w:r>
            <w:r w:rsidR="008A7778" w:rsidRPr="00E80C98">
              <w:rPr>
                <w:sz w:val="17"/>
                <w:lang w:val="nb-NO"/>
              </w:rPr>
              <w:t>Fossmoveien 1</w:t>
            </w:r>
          </w:p>
          <w:p w14:paraId="18B20597" w14:textId="77777777" w:rsidR="0047716F" w:rsidRPr="00E80C98" w:rsidRDefault="0047716F" w:rsidP="002D39B0">
            <w:pPr>
              <w:spacing w:after="0" w:line="240" w:lineRule="auto"/>
              <w:rPr>
                <w:i/>
                <w:sz w:val="17"/>
                <w:lang w:val="nb-NO"/>
              </w:rPr>
            </w:pPr>
            <w:r w:rsidRPr="00E80C98">
              <w:rPr>
                <w:i/>
                <w:sz w:val="17"/>
                <w:lang w:val="nb-NO"/>
              </w:rPr>
              <w:t>Bindemiddel: Bitumen</w:t>
            </w:r>
          </w:p>
          <w:p w14:paraId="008D1FB7" w14:textId="77777777" w:rsidR="0047716F" w:rsidRPr="00E80C98" w:rsidRDefault="0047716F" w:rsidP="002D39B0">
            <w:pPr>
              <w:spacing w:after="0" w:line="240" w:lineRule="auto"/>
              <w:rPr>
                <w:i/>
                <w:sz w:val="17"/>
                <w:lang w:val="nb-NO"/>
              </w:rPr>
            </w:pPr>
            <w:r w:rsidRPr="00E80C98">
              <w:rPr>
                <w:i/>
                <w:sz w:val="17"/>
                <w:lang w:val="nb-NO"/>
              </w:rPr>
              <w:t xml:space="preserve">Steinkvalitet: Agb11 </w:t>
            </w:r>
          </w:p>
          <w:p w14:paraId="41066940" w14:textId="77777777" w:rsidR="0047716F" w:rsidRPr="00E80C98" w:rsidRDefault="0047716F" w:rsidP="002D39B0">
            <w:pPr>
              <w:spacing w:after="0" w:line="240" w:lineRule="auto"/>
              <w:rPr>
                <w:i/>
                <w:sz w:val="17"/>
                <w:lang w:val="nb-NO"/>
              </w:rPr>
            </w:pPr>
          </w:p>
          <w:p w14:paraId="2E0097D1" w14:textId="77777777" w:rsidR="0047716F" w:rsidRPr="00E80C98" w:rsidRDefault="0047716F" w:rsidP="002D39B0">
            <w:pPr>
              <w:spacing w:after="0" w:line="240" w:lineRule="auto"/>
              <w:rPr>
                <w:sz w:val="17"/>
                <w:szCs w:val="17"/>
                <w:lang w:val="nb-NO"/>
              </w:rPr>
            </w:pPr>
            <w:r w:rsidRPr="00E80C98">
              <w:rPr>
                <w:i/>
                <w:sz w:val="17"/>
                <w:szCs w:val="17"/>
                <w:lang w:val="nb-NO"/>
              </w:rPr>
              <w:t>Andre krav:</w:t>
            </w:r>
          </w:p>
          <w:p w14:paraId="67CCEA84" w14:textId="77777777" w:rsidR="0047716F" w:rsidRPr="00E80C98" w:rsidRDefault="0047716F" w:rsidP="002D39B0">
            <w:pPr>
              <w:spacing w:after="0" w:line="240" w:lineRule="auto"/>
              <w:rPr>
                <w:sz w:val="17"/>
                <w:szCs w:val="17"/>
                <w:lang w:val="nb-NO"/>
              </w:rPr>
            </w:pPr>
            <w:r w:rsidRPr="00E80C98">
              <w:rPr>
                <w:sz w:val="17"/>
                <w:szCs w:val="17"/>
                <w:lang w:val="nb-NO"/>
              </w:rPr>
              <w:t>a)   Omfang og prisgrunnlag</w:t>
            </w:r>
          </w:p>
          <w:p w14:paraId="009D1B5C" w14:textId="77777777" w:rsidR="00382DF9" w:rsidRPr="00E80C98" w:rsidRDefault="00382DF9" w:rsidP="00382DF9">
            <w:pPr>
              <w:spacing w:after="0" w:line="240" w:lineRule="auto"/>
              <w:rPr>
                <w:sz w:val="17"/>
                <w:szCs w:val="17"/>
                <w:lang w:val="nb-NO"/>
              </w:rPr>
            </w:pPr>
          </w:p>
          <w:p w14:paraId="45C2A0E1" w14:textId="3339235C" w:rsidR="0047716F" w:rsidRPr="00E80C98" w:rsidRDefault="0064031F" w:rsidP="00382DF9">
            <w:pPr>
              <w:spacing w:after="0" w:line="240" w:lineRule="auto"/>
              <w:rPr>
                <w:sz w:val="17"/>
                <w:szCs w:val="17"/>
                <w:lang w:val="nb-NO"/>
              </w:rPr>
            </w:pPr>
            <w:r w:rsidRPr="00E80C98">
              <w:rPr>
                <w:sz w:val="17"/>
                <w:szCs w:val="17"/>
                <w:lang w:val="nb-NO"/>
              </w:rPr>
              <w:t>Omfatter komplett etablering av opphøyd gangfelt som trapeshump, inkludert nødvendige arbeider med eksisterende asfaltdekke, tilpasning, fresing/skjæring, rengjøring, klebing, levering og utlegging av asfalt samt ferdig tilpasning mot eksisterende vegdekke</w:t>
            </w:r>
            <w:r w:rsidR="00F7289F" w:rsidRPr="00E80C98">
              <w:rPr>
                <w:sz w:val="17"/>
                <w:szCs w:val="17"/>
                <w:lang w:val="nb-NO"/>
              </w:rPr>
              <w:t>,</w:t>
            </w:r>
            <w:r w:rsidRPr="00E80C98">
              <w:rPr>
                <w:sz w:val="17"/>
                <w:szCs w:val="17"/>
                <w:lang w:val="nb-NO"/>
              </w:rPr>
              <w:t xml:space="preserve"> vegkant</w:t>
            </w:r>
            <w:r w:rsidR="00EB2736" w:rsidRPr="00E80C98">
              <w:rPr>
                <w:sz w:val="17"/>
                <w:szCs w:val="17"/>
                <w:lang w:val="nb-NO"/>
              </w:rPr>
              <w:t>, avkjøring og parkeringsplass</w:t>
            </w:r>
            <w:r w:rsidRPr="00E80C98">
              <w:rPr>
                <w:sz w:val="17"/>
                <w:szCs w:val="17"/>
                <w:lang w:val="nb-NO"/>
              </w:rPr>
              <w:t>.</w:t>
            </w:r>
          </w:p>
          <w:p w14:paraId="56A2B6E5" w14:textId="77777777" w:rsidR="0047716F" w:rsidRPr="00E80C98" w:rsidRDefault="0047716F" w:rsidP="002D39B0">
            <w:pPr>
              <w:spacing w:after="0" w:line="240" w:lineRule="auto"/>
              <w:ind w:left="397"/>
              <w:rPr>
                <w:sz w:val="17"/>
                <w:szCs w:val="17"/>
                <w:lang w:val="nb-NO"/>
              </w:rPr>
            </w:pPr>
          </w:p>
          <w:p w14:paraId="3B4F6342" w14:textId="77777777" w:rsidR="0047716F" w:rsidRPr="00E80C98" w:rsidRDefault="0047716F" w:rsidP="002D39B0">
            <w:pPr>
              <w:spacing w:after="0" w:line="240" w:lineRule="auto"/>
              <w:rPr>
                <w:sz w:val="17"/>
                <w:szCs w:val="17"/>
                <w:lang w:val="nb-NO"/>
              </w:rPr>
            </w:pPr>
            <w:r w:rsidRPr="00E80C98">
              <w:rPr>
                <w:sz w:val="17"/>
                <w:szCs w:val="17"/>
                <w:lang w:val="nb-NO"/>
              </w:rPr>
              <w:t>c) Utførelse</w:t>
            </w:r>
          </w:p>
          <w:p w14:paraId="6F9F9C50" w14:textId="77777777" w:rsidR="0047716F" w:rsidRPr="00E80C98" w:rsidRDefault="0047716F" w:rsidP="002D39B0">
            <w:pPr>
              <w:spacing w:after="0" w:line="240" w:lineRule="auto"/>
              <w:rPr>
                <w:sz w:val="17"/>
                <w:szCs w:val="17"/>
                <w:lang w:val="nb-NO"/>
              </w:rPr>
            </w:pPr>
          </w:p>
          <w:p w14:paraId="6D35D1F2" w14:textId="7C29F175" w:rsidR="00BC1041" w:rsidRPr="00E80C98" w:rsidRDefault="00BC1041" w:rsidP="00BC1041">
            <w:pPr>
              <w:spacing w:after="0" w:line="240" w:lineRule="auto"/>
              <w:rPr>
                <w:sz w:val="17"/>
                <w:szCs w:val="17"/>
                <w:lang w:val="nb-NO"/>
              </w:rPr>
            </w:pPr>
            <w:r w:rsidRPr="00E80C98">
              <w:rPr>
                <w:sz w:val="17"/>
                <w:szCs w:val="17"/>
                <w:lang w:val="nb-NO"/>
              </w:rPr>
              <w:t xml:space="preserve">Opphøyd gangfelt skal utformes i samsvar med Statens vegvesens håndbok V128 Fartsdempende tiltak. Humpen skal ha plan toppflate og høyde 0,10 m over tilstøtende kjørebane. Geometrien skal dimensjoneres for </w:t>
            </w:r>
            <w:r w:rsidR="00956CEF">
              <w:rPr>
                <w:sz w:val="17"/>
                <w:szCs w:val="17"/>
                <w:lang w:val="nb-NO"/>
              </w:rPr>
              <w:t xml:space="preserve">10 km/t over </w:t>
            </w:r>
            <w:r w:rsidRPr="00E80C98">
              <w:rPr>
                <w:sz w:val="17"/>
                <w:szCs w:val="17"/>
                <w:lang w:val="nb-NO"/>
              </w:rPr>
              <w:t xml:space="preserve">skiltet fartsgrense </w:t>
            </w:r>
            <w:r w:rsidR="00956CEF">
              <w:rPr>
                <w:sz w:val="17"/>
                <w:szCs w:val="17"/>
                <w:lang w:val="nb-NO"/>
              </w:rPr>
              <w:t xml:space="preserve">som er </w:t>
            </w:r>
            <w:r w:rsidRPr="00E80C98">
              <w:rPr>
                <w:sz w:val="17"/>
                <w:szCs w:val="17"/>
                <w:lang w:val="nb-NO"/>
              </w:rPr>
              <w:t>30 km/t.</w:t>
            </w:r>
          </w:p>
          <w:p w14:paraId="44C41F82" w14:textId="77777777" w:rsidR="00BC1041" w:rsidRPr="00E80C98" w:rsidRDefault="00BC1041" w:rsidP="00BC1041">
            <w:pPr>
              <w:spacing w:after="0" w:line="240" w:lineRule="auto"/>
              <w:rPr>
                <w:sz w:val="17"/>
                <w:szCs w:val="17"/>
                <w:lang w:val="nb-NO"/>
              </w:rPr>
            </w:pPr>
          </w:p>
          <w:p w14:paraId="32F99BF7" w14:textId="77777777" w:rsidR="00BC1041" w:rsidRPr="00E80C98" w:rsidRDefault="00BC1041" w:rsidP="00BC1041">
            <w:pPr>
              <w:spacing w:after="0" w:line="240" w:lineRule="auto"/>
              <w:rPr>
                <w:sz w:val="17"/>
                <w:szCs w:val="17"/>
                <w:lang w:val="nb-NO"/>
              </w:rPr>
            </w:pPr>
            <w:r w:rsidRPr="00E80C98">
              <w:rPr>
                <w:sz w:val="17"/>
                <w:szCs w:val="17"/>
                <w:lang w:val="nb-NO"/>
              </w:rPr>
              <w:t>Toppflaten skal ha tilstrekkelig lengde til at gangfeltet i sin helhet etableres på den plane delen, minimum 3,0 m. Overganger mot eksisterende dekke skal utføres jevnt og uten sprang. Ferdig profil skal tilfredsstille toleransekravene i håndbok V128.</w:t>
            </w:r>
          </w:p>
          <w:p w14:paraId="2CE10F20" w14:textId="77777777" w:rsidR="00BC1041" w:rsidRPr="00E80C98" w:rsidRDefault="00BC1041" w:rsidP="00BC1041">
            <w:pPr>
              <w:spacing w:after="0" w:line="240" w:lineRule="auto"/>
              <w:rPr>
                <w:sz w:val="17"/>
                <w:szCs w:val="17"/>
                <w:lang w:val="nb-NO"/>
              </w:rPr>
            </w:pPr>
          </w:p>
          <w:p w14:paraId="675A793F" w14:textId="510E0189" w:rsidR="0047716F" w:rsidRPr="00E80C98" w:rsidRDefault="00BC1041" w:rsidP="00BC1041">
            <w:pPr>
              <w:spacing w:after="0" w:line="240" w:lineRule="auto"/>
              <w:rPr>
                <w:sz w:val="17"/>
                <w:szCs w:val="17"/>
                <w:lang w:val="nb-NO"/>
              </w:rPr>
            </w:pPr>
            <w:r w:rsidRPr="00E80C98">
              <w:rPr>
                <w:sz w:val="17"/>
                <w:szCs w:val="17"/>
                <w:lang w:val="nb-NO"/>
              </w:rPr>
              <w:t>Humpen skal avsluttes mot vegkant slik at eksisterende avrenning opprettholdes og vannansamling ikke oppstår.</w:t>
            </w:r>
            <w:r w:rsidR="0047716F" w:rsidRPr="00E80C98">
              <w:rPr>
                <w:sz w:val="17"/>
                <w:szCs w:val="17"/>
                <w:lang w:val="nb-NO"/>
              </w:rPr>
              <w:t xml:space="preserve">. </w:t>
            </w:r>
          </w:p>
          <w:p w14:paraId="2109E585" w14:textId="1D7A8BEF" w:rsidR="0047716F" w:rsidRPr="00E80C98" w:rsidRDefault="0047716F" w:rsidP="002D39B0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10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13B6E2AE" w14:textId="77777777" w:rsidR="0047716F" w:rsidRPr="00E80C98" w:rsidRDefault="0047716F" w:rsidP="002D39B0">
            <w:pPr>
              <w:spacing w:after="0" w:line="240" w:lineRule="auto"/>
              <w:rPr>
                <w:sz w:val="17"/>
                <w:lang w:val="nb-NO"/>
              </w:rPr>
            </w:pPr>
          </w:p>
          <w:p w14:paraId="6A22EC00" w14:textId="77777777" w:rsidR="0047716F" w:rsidRPr="00E80C98" w:rsidRDefault="0047716F" w:rsidP="002D39B0">
            <w:pPr>
              <w:spacing w:after="0" w:line="240" w:lineRule="auto"/>
              <w:jc w:val="center"/>
              <w:rPr>
                <w:sz w:val="17"/>
                <w:lang w:val="nb-NO"/>
              </w:rPr>
            </w:pPr>
          </w:p>
          <w:p w14:paraId="58C49E14" w14:textId="77777777" w:rsidR="0047716F" w:rsidRPr="00E80C98" w:rsidRDefault="0047716F" w:rsidP="002D39B0">
            <w:pPr>
              <w:spacing w:after="0" w:line="240" w:lineRule="auto"/>
              <w:jc w:val="center"/>
              <w:rPr>
                <w:sz w:val="17"/>
                <w:lang w:val="nb-NO"/>
              </w:rPr>
            </w:pPr>
          </w:p>
          <w:p w14:paraId="09F15C8E" w14:textId="2901ABDE" w:rsidR="0047716F" w:rsidRPr="00E80C98" w:rsidRDefault="002111E7" w:rsidP="002D39B0">
            <w:pPr>
              <w:spacing w:after="0" w:line="240" w:lineRule="auto"/>
              <w:jc w:val="center"/>
              <w:rPr>
                <w:lang w:val="nb-NO"/>
              </w:rPr>
            </w:pPr>
            <w:r>
              <w:rPr>
                <w:sz w:val="17"/>
                <w:lang w:val="nb-NO"/>
              </w:rPr>
              <w:t>RS</w:t>
            </w: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0B786DA9" w14:textId="77777777" w:rsidR="0047716F" w:rsidRPr="00E80C98" w:rsidRDefault="0047716F" w:rsidP="002D39B0">
            <w:pPr>
              <w:spacing w:after="0" w:line="240" w:lineRule="auto"/>
              <w:rPr>
                <w:lang w:val="nb-NO"/>
              </w:rPr>
            </w:pPr>
          </w:p>
          <w:p w14:paraId="2613971B" w14:textId="77777777" w:rsidR="0047716F" w:rsidRPr="00E80C98" w:rsidRDefault="0047716F" w:rsidP="002D39B0">
            <w:pPr>
              <w:spacing w:after="0" w:line="240" w:lineRule="auto"/>
              <w:rPr>
                <w:lang w:val="nb-NO"/>
              </w:rPr>
            </w:pPr>
          </w:p>
          <w:p w14:paraId="5898AED0" w14:textId="77777777" w:rsidR="0047716F" w:rsidRPr="00E80C98" w:rsidRDefault="0047716F" w:rsidP="002D39B0">
            <w:pPr>
              <w:spacing w:after="0" w:line="240" w:lineRule="auto"/>
              <w:rPr>
                <w:lang w:val="nb-NO"/>
              </w:rPr>
            </w:pPr>
          </w:p>
          <w:p w14:paraId="747750C1" w14:textId="402B1B78" w:rsidR="0047716F" w:rsidRPr="00E80C98" w:rsidRDefault="0047716F" w:rsidP="002D39B0">
            <w:pPr>
              <w:spacing w:after="0" w:line="240" w:lineRule="auto"/>
              <w:jc w:val="center"/>
              <w:rPr>
                <w:lang w:val="nb-NO"/>
              </w:rPr>
            </w:pP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2061EB3C" w14:textId="77777777" w:rsidR="0047716F" w:rsidRPr="00E80C98" w:rsidRDefault="0047716F" w:rsidP="002D39B0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2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678A1EA8" w14:textId="77777777" w:rsidR="0047716F" w:rsidRPr="00E80C98" w:rsidRDefault="0047716F" w:rsidP="002D39B0">
            <w:pPr>
              <w:spacing w:after="0" w:line="240" w:lineRule="auto"/>
              <w:rPr>
                <w:lang w:val="nb-NO"/>
              </w:rPr>
            </w:pPr>
          </w:p>
        </w:tc>
      </w:tr>
      <w:tr w:rsidR="0047716F" w:rsidRPr="00E80C98" w14:paraId="0F8AE4CC" w14:textId="77777777" w:rsidTr="00692F91">
        <w:trPr>
          <w:cantSplit/>
          <w:trHeight w:val="1078"/>
          <w:jc w:val="center"/>
        </w:trPr>
        <w:tc>
          <w:tcPr>
            <w:tcW w:w="10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46486CD8" w14:textId="5E4A45D0" w:rsidR="0047716F" w:rsidRPr="00E80C98" w:rsidRDefault="0047716F" w:rsidP="002D39B0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31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21B702E2" w14:textId="16FC0B4D" w:rsidR="0047716F" w:rsidRPr="00E80C98" w:rsidRDefault="0047716F" w:rsidP="002D39B0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10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04F65639" w14:textId="01A7F857" w:rsidR="0047716F" w:rsidRPr="00E80C98" w:rsidRDefault="0047716F" w:rsidP="00692F91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79566C12" w14:textId="01570002" w:rsidR="0047716F" w:rsidRPr="00E80C98" w:rsidRDefault="0047716F" w:rsidP="00692F91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037CE48E" w14:textId="77777777" w:rsidR="0047716F" w:rsidRPr="00E80C98" w:rsidRDefault="0047716F" w:rsidP="002D39B0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2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6958D25B" w14:textId="77777777" w:rsidR="0047716F" w:rsidRPr="00E80C98" w:rsidRDefault="0047716F" w:rsidP="002D39B0">
            <w:pPr>
              <w:spacing w:after="0" w:line="240" w:lineRule="auto"/>
              <w:rPr>
                <w:lang w:val="nb-NO"/>
              </w:rPr>
            </w:pPr>
          </w:p>
        </w:tc>
      </w:tr>
      <w:tr w:rsidR="0047716F" w:rsidRPr="00E80C98" w14:paraId="6AC9CEFE" w14:textId="77777777" w:rsidTr="002D39B0">
        <w:trPr>
          <w:trHeight w:val="253"/>
          <w:jc w:val="center"/>
        </w:trPr>
        <w:tc>
          <w:tcPr>
            <w:tcW w:w="7188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5" w:type="dxa"/>
              <w:left w:w="40" w:type="dxa"/>
              <w:bottom w:w="35" w:type="dxa"/>
              <w:right w:w="40" w:type="dxa"/>
            </w:tcMar>
          </w:tcPr>
          <w:p w14:paraId="5E7823A0" w14:textId="77777777" w:rsidR="0047716F" w:rsidRPr="00E80C98" w:rsidRDefault="0047716F" w:rsidP="002D39B0">
            <w:pPr>
              <w:spacing w:after="0" w:line="240" w:lineRule="auto"/>
              <w:jc w:val="right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Sum denne side: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5" w:type="dxa"/>
              <w:left w:w="40" w:type="dxa"/>
              <w:bottom w:w="35" w:type="dxa"/>
              <w:right w:w="40" w:type="dxa"/>
            </w:tcMar>
          </w:tcPr>
          <w:p w14:paraId="41FB8FD6" w14:textId="77777777" w:rsidR="0047716F" w:rsidRPr="00E80C98" w:rsidRDefault="0047716F" w:rsidP="002D39B0">
            <w:pPr>
              <w:spacing w:after="0" w:line="240" w:lineRule="auto"/>
              <w:jc w:val="right"/>
              <w:rPr>
                <w:lang w:val="nb-NO"/>
              </w:rPr>
            </w:pPr>
          </w:p>
        </w:tc>
      </w:tr>
    </w:tbl>
    <w:p w14:paraId="1358F726" w14:textId="670DA9FB" w:rsidR="00382DF9" w:rsidRPr="00E80C98" w:rsidRDefault="00382DF9">
      <w:pPr>
        <w:rPr>
          <w:lang w:val="nb-NO"/>
        </w:rPr>
      </w:pPr>
    </w:p>
    <w:tbl>
      <w:tblPr>
        <w:tblW w:w="9276" w:type="dxa"/>
        <w:jc w:val="center"/>
        <w:tblLayout w:type="fixed"/>
        <w:tblLook w:val="04A0" w:firstRow="1" w:lastRow="0" w:firstColumn="1" w:lastColumn="0" w:noHBand="0" w:noVBand="1"/>
      </w:tblPr>
      <w:tblGrid>
        <w:gridCol w:w="1000"/>
        <w:gridCol w:w="3175"/>
        <w:gridCol w:w="1005"/>
        <w:gridCol w:w="1004"/>
        <w:gridCol w:w="1004"/>
        <w:gridCol w:w="2088"/>
      </w:tblGrid>
      <w:tr w:rsidR="00382DF9" w:rsidRPr="00E80C98" w14:paraId="098AB7D5" w14:textId="77777777" w:rsidTr="002D39B0">
        <w:trPr>
          <w:trHeight w:val="253"/>
          <w:jc w:val="center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E268E" w14:textId="60490ADE" w:rsidR="00382DF9" w:rsidRPr="00E80C98" w:rsidRDefault="00382DF9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br w:type="page"/>
              <w:t>Dyrøy kommune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9CBC3" w14:textId="77777777" w:rsidR="00382DF9" w:rsidRPr="00E80C98" w:rsidRDefault="00382DF9" w:rsidP="002D39B0">
            <w:pPr>
              <w:spacing w:after="0" w:line="240" w:lineRule="auto"/>
              <w:jc w:val="right"/>
              <w:rPr>
                <w:lang w:val="nb-NO"/>
              </w:rPr>
            </w:pPr>
            <w:r w:rsidRPr="00E80C98">
              <w:rPr>
                <w:lang w:val="nb-NO"/>
              </w:rPr>
              <w:t>31.08.2026</w:t>
            </w:r>
          </w:p>
        </w:tc>
      </w:tr>
      <w:tr w:rsidR="00382DF9" w:rsidRPr="00E80C98" w14:paraId="02452E0C" w14:textId="77777777" w:rsidTr="002D39B0">
        <w:trPr>
          <w:trHeight w:val="235"/>
          <w:jc w:val="center"/>
        </w:trPr>
        <w:tc>
          <w:tcPr>
            <w:tcW w:w="61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BB1E80" w14:textId="77777777" w:rsidR="00382DF9" w:rsidRPr="00E80C98" w:rsidRDefault="00382DF9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t>Asfaltprogram 2026</w:t>
            </w:r>
          </w:p>
        </w:tc>
        <w:tc>
          <w:tcPr>
            <w:tcW w:w="3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8DF037" w14:textId="5DC443B0" w:rsidR="00382DF9" w:rsidRPr="00E80C98" w:rsidRDefault="00382DF9" w:rsidP="002D39B0">
            <w:pPr>
              <w:spacing w:after="0" w:line="240" w:lineRule="auto"/>
              <w:jc w:val="right"/>
              <w:rPr>
                <w:rFonts w:cs="Arial"/>
                <w:szCs w:val="18"/>
                <w:lang w:val="nb-NO"/>
              </w:rPr>
            </w:pPr>
          </w:p>
        </w:tc>
      </w:tr>
      <w:tr w:rsidR="00382DF9" w:rsidRPr="00E80C98" w14:paraId="454FB05F" w14:textId="77777777" w:rsidTr="002D39B0">
        <w:trPr>
          <w:trHeight w:val="235"/>
          <w:jc w:val="center"/>
        </w:trPr>
        <w:tc>
          <w:tcPr>
            <w:tcW w:w="92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044173" w14:textId="77777777" w:rsidR="00382DF9" w:rsidRPr="00E80C98" w:rsidRDefault="00382DF9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t>03 Grunnarbeider</w:t>
            </w:r>
          </w:p>
        </w:tc>
      </w:tr>
      <w:tr w:rsidR="00382DF9" w:rsidRPr="00E80C98" w14:paraId="0CA4C218" w14:textId="77777777" w:rsidTr="002D39B0">
        <w:trPr>
          <w:trHeight w:val="235"/>
          <w:tblHeader/>
          <w:jc w:val="center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1D2E03F5" w14:textId="77777777" w:rsidR="00382DF9" w:rsidRPr="00E80C98" w:rsidRDefault="00382DF9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Postnr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095A8082" w14:textId="77777777" w:rsidR="00382DF9" w:rsidRPr="00E80C98" w:rsidRDefault="00382DF9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NS 3420 kode/Spesifikasjon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7000BF09" w14:textId="77777777" w:rsidR="00382DF9" w:rsidRPr="00E80C98" w:rsidRDefault="00382DF9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Enh.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67ADA4DE" w14:textId="77777777" w:rsidR="00382DF9" w:rsidRPr="00E80C98" w:rsidRDefault="00382DF9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Mengde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0B9AC85F" w14:textId="77777777" w:rsidR="00382DF9" w:rsidRPr="00E80C98" w:rsidRDefault="00382DF9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Pris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4C059152" w14:textId="77777777" w:rsidR="00382DF9" w:rsidRPr="00E80C98" w:rsidRDefault="00382DF9" w:rsidP="002D39B0">
            <w:pPr>
              <w:spacing w:after="0" w:line="240" w:lineRule="auto"/>
              <w:jc w:val="center"/>
              <w:rPr>
                <w:lang w:val="nb-NO"/>
              </w:rPr>
            </w:pPr>
            <w:r w:rsidRPr="00E80C98">
              <w:rPr>
                <w:sz w:val="17"/>
                <w:lang w:val="nb-NO"/>
              </w:rPr>
              <w:t>Sum</w:t>
            </w:r>
          </w:p>
        </w:tc>
      </w:tr>
      <w:tr w:rsidR="00382DF9" w:rsidRPr="00E80C98" w14:paraId="2D05F97F" w14:textId="77777777" w:rsidTr="002D39B0">
        <w:trPr>
          <w:trHeight w:val="273"/>
          <w:jc w:val="center"/>
        </w:trPr>
        <w:tc>
          <w:tcPr>
            <w:tcW w:w="92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5" w:type="dxa"/>
              <w:left w:w="40" w:type="dxa"/>
              <w:bottom w:w="35" w:type="dxa"/>
              <w:right w:w="40" w:type="dxa"/>
            </w:tcMar>
          </w:tcPr>
          <w:p w14:paraId="27B6DB40" w14:textId="44ED82DC" w:rsidR="00382DF9" w:rsidRPr="00E80C98" w:rsidRDefault="00382DF9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lang w:val="nb-NO"/>
              </w:rPr>
              <w:t>0</w:t>
            </w:r>
            <w:r w:rsidR="005B2A9A" w:rsidRPr="00E80C98">
              <w:rPr>
                <w:b/>
                <w:lang w:val="nb-NO"/>
              </w:rPr>
              <w:t>4</w:t>
            </w:r>
            <w:r w:rsidRPr="00E80C98">
              <w:rPr>
                <w:b/>
                <w:lang w:val="nb-NO"/>
              </w:rPr>
              <w:t xml:space="preserve">     </w:t>
            </w:r>
            <w:r w:rsidR="005B2A9A" w:rsidRPr="00E80C98">
              <w:rPr>
                <w:b/>
                <w:lang w:val="nb-NO"/>
              </w:rPr>
              <w:t>Trafikksikkerhetstiltak</w:t>
            </w:r>
          </w:p>
        </w:tc>
      </w:tr>
      <w:tr w:rsidR="00382DF9" w:rsidRPr="00E80C98" w14:paraId="02E1ED93" w14:textId="77777777" w:rsidTr="002D39B0">
        <w:trPr>
          <w:cantSplit/>
          <w:trHeight w:val="2193"/>
          <w:jc w:val="center"/>
        </w:trPr>
        <w:tc>
          <w:tcPr>
            <w:tcW w:w="10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59414F68" w14:textId="3FA01864" w:rsidR="00382DF9" w:rsidRPr="00E80C98" w:rsidRDefault="00382DF9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0</w:t>
            </w:r>
            <w:r w:rsidR="005B2A9A" w:rsidRPr="00E80C98">
              <w:rPr>
                <w:b/>
                <w:sz w:val="17"/>
                <w:lang w:val="nb-NO"/>
              </w:rPr>
              <w:t>4</w:t>
            </w:r>
            <w:r w:rsidRPr="00E80C98">
              <w:rPr>
                <w:b/>
                <w:sz w:val="17"/>
                <w:lang w:val="nb-NO"/>
              </w:rPr>
              <w:t>.</w:t>
            </w:r>
            <w:r w:rsidR="005B2A9A" w:rsidRPr="00E80C98">
              <w:rPr>
                <w:b/>
                <w:sz w:val="17"/>
                <w:lang w:val="nb-NO"/>
              </w:rPr>
              <w:t>2</w:t>
            </w:r>
          </w:p>
        </w:tc>
        <w:tc>
          <w:tcPr>
            <w:tcW w:w="31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3990338E" w14:textId="77777777" w:rsidR="00382DF9" w:rsidRPr="00E80C98" w:rsidRDefault="00382DF9" w:rsidP="002D39B0">
            <w:pPr>
              <w:spacing w:after="2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Grunnarbeider</w:t>
            </w:r>
          </w:p>
          <w:p w14:paraId="6C16A234" w14:textId="07CC34EF" w:rsidR="00382DF9" w:rsidRPr="00E80C98" w:rsidRDefault="005B2A9A" w:rsidP="002D39B0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sz w:val="17"/>
                <w:lang w:val="nb-NO"/>
              </w:rPr>
              <w:t>***</w:t>
            </w:r>
            <w:r w:rsidR="00382DF9" w:rsidRPr="00E80C98">
              <w:rPr>
                <w:b/>
                <w:sz w:val="17"/>
                <w:lang w:val="nb-NO"/>
              </w:rPr>
              <w:t>Spesiell beskrivelse</w:t>
            </w:r>
            <w:r w:rsidRPr="00E80C98">
              <w:rPr>
                <w:b/>
                <w:sz w:val="17"/>
                <w:lang w:val="nb-NO"/>
              </w:rPr>
              <w:t>***</w:t>
            </w:r>
          </w:p>
          <w:p w14:paraId="3B599A01" w14:textId="1C6702C3" w:rsidR="00382DF9" w:rsidRPr="00E80C98" w:rsidRDefault="005B0F98" w:rsidP="002D39B0">
            <w:pPr>
              <w:spacing w:before="20" w:after="0" w:line="240" w:lineRule="auto"/>
              <w:rPr>
                <w:b/>
                <w:bCs/>
                <w:lang w:val="nb-NO"/>
              </w:rPr>
            </w:pPr>
            <w:r w:rsidRPr="00E80C98">
              <w:rPr>
                <w:b/>
                <w:bCs/>
                <w:lang w:val="nb-NO"/>
              </w:rPr>
              <w:t>PERMANENT OPPMERKING -</w:t>
            </w:r>
            <w:r w:rsidR="00857440">
              <w:rPr>
                <w:b/>
                <w:bCs/>
                <w:lang w:val="nb-NO"/>
              </w:rPr>
              <w:t xml:space="preserve"> FELT</w:t>
            </w:r>
          </w:p>
          <w:p w14:paraId="7775EE9A" w14:textId="77777777" w:rsidR="00382DF9" w:rsidRPr="00E80C98" w:rsidRDefault="00382DF9" w:rsidP="002D39B0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E80C98">
              <w:rPr>
                <w:iCs/>
                <w:sz w:val="17"/>
                <w:lang w:val="nb-NO"/>
              </w:rPr>
              <w:t>Antall</w:t>
            </w:r>
          </w:p>
          <w:p w14:paraId="024F8CC6" w14:textId="77777777" w:rsidR="00382DF9" w:rsidRPr="00E80C98" w:rsidRDefault="00382DF9" w:rsidP="002D39B0">
            <w:pPr>
              <w:spacing w:after="0" w:line="240" w:lineRule="auto"/>
              <w:rPr>
                <w:iCs/>
                <w:sz w:val="17"/>
                <w:lang w:val="nb-NO"/>
              </w:rPr>
            </w:pPr>
          </w:p>
          <w:p w14:paraId="40D8411A" w14:textId="77777777" w:rsidR="00382DF9" w:rsidRPr="00E80C98" w:rsidRDefault="00382DF9" w:rsidP="002D39B0">
            <w:pPr>
              <w:spacing w:after="0" w:line="240" w:lineRule="auto"/>
              <w:rPr>
                <w:iCs/>
                <w:sz w:val="17"/>
                <w:lang w:val="nb-NO"/>
              </w:rPr>
            </w:pPr>
            <w:r w:rsidRPr="00E80C98">
              <w:rPr>
                <w:b/>
                <w:bCs/>
                <w:iCs/>
                <w:sz w:val="17"/>
                <w:lang w:val="nb-NO"/>
              </w:rPr>
              <w:t>Formål:</w:t>
            </w:r>
            <w:r w:rsidRPr="00E80C98">
              <w:rPr>
                <w:iCs/>
                <w:sz w:val="17"/>
                <w:lang w:val="nb-NO"/>
              </w:rPr>
              <w:t xml:space="preserve"> Veg</w:t>
            </w:r>
          </w:p>
          <w:p w14:paraId="17C7447E" w14:textId="77777777" w:rsidR="00382DF9" w:rsidRPr="00E80C98" w:rsidRDefault="00DC7BA9" w:rsidP="00074943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bCs/>
                <w:lang w:val="nb-NO"/>
              </w:rPr>
              <w:t>Utførelse:</w:t>
            </w:r>
            <w:r w:rsidRPr="00E80C98">
              <w:rPr>
                <w:lang w:val="nb-NO"/>
              </w:rPr>
              <w:t xml:space="preserve"> Valgfri</w:t>
            </w:r>
          </w:p>
          <w:p w14:paraId="0F0BAA69" w14:textId="77777777" w:rsidR="00DC7BA9" w:rsidRPr="00E80C98" w:rsidRDefault="00DC7BA9" w:rsidP="00074943">
            <w:pPr>
              <w:spacing w:after="0" w:line="240" w:lineRule="auto"/>
              <w:rPr>
                <w:i/>
                <w:iCs/>
                <w:lang w:val="nb-NO"/>
              </w:rPr>
            </w:pPr>
            <w:r w:rsidRPr="00E80C98">
              <w:rPr>
                <w:i/>
                <w:iCs/>
                <w:lang w:val="nb-NO"/>
              </w:rPr>
              <w:t>Lokalisering: Fossmoveien 1</w:t>
            </w:r>
          </w:p>
          <w:p w14:paraId="15E83F92" w14:textId="77777777" w:rsidR="00DC7BA9" w:rsidRPr="00E80C98" w:rsidRDefault="00E406B5" w:rsidP="00074943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bCs/>
                <w:lang w:val="nb-NO"/>
              </w:rPr>
              <w:t xml:space="preserve">Type: </w:t>
            </w:r>
            <w:r w:rsidRPr="00E80C98">
              <w:rPr>
                <w:lang w:val="nb-NO"/>
              </w:rPr>
              <w:t>Oppmerking 1024 Gangfelt</w:t>
            </w:r>
          </w:p>
          <w:p w14:paraId="55194EFE" w14:textId="77777777" w:rsidR="00E406B5" w:rsidRPr="00E80C98" w:rsidRDefault="00E406B5" w:rsidP="00074943">
            <w:pPr>
              <w:spacing w:after="0" w:line="240" w:lineRule="auto"/>
              <w:rPr>
                <w:lang w:val="nb-NO"/>
              </w:rPr>
            </w:pPr>
            <w:r w:rsidRPr="00E80C98">
              <w:rPr>
                <w:b/>
                <w:bCs/>
                <w:lang w:val="nb-NO"/>
              </w:rPr>
              <w:t xml:space="preserve">Underlag: </w:t>
            </w:r>
            <w:r w:rsidRPr="00E80C98">
              <w:rPr>
                <w:lang w:val="nb-NO"/>
              </w:rPr>
              <w:t>Asfalt</w:t>
            </w:r>
          </w:p>
          <w:p w14:paraId="6F364D7D" w14:textId="77777777" w:rsidR="00274941" w:rsidRPr="00E80C98" w:rsidRDefault="003C4FA1" w:rsidP="00074943">
            <w:pPr>
              <w:spacing w:after="0" w:line="240" w:lineRule="auto"/>
              <w:rPr>
                <w:b/>
                <w:bCs/>
                <w:lang w:val="nb-NO"/>
              </w:rPr>
            </w:pPr>
            <w:r w:rsidRPr="00E80C98">
              <w:rPr>
                <w:b/>
                <w:bCs/>
                <w:lang w:val="nb-NO"/>
              </w:rPr>
              <w:t xml:space="preserve">Dimensjon/utforming: </w:t>
            </w:r>
          </w:p>
          <w:p w14:paraId="5F41401A" w14:textId="77777777" w:rsidR="00234095" w:rsidRDefault="00272E95" w:rsidP="00074943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>8</w:t>
            </w:r>
            <w:r w:rsidR="007E6406">
              <w:rPr>
                <w:lang w:val="en-GB"/>
              </w:rPr>
              <w:t xml:space="preserve"> stk </w:t>
            </w:r>
          </w:p>
          <w:p w14:paraId="4B6EFB5D" w14:textId="7BAE0D4D" w:rsidR="00234095" w:rsidRDefault="00505A58" w:rsidP="00074943">
            <w:pPr>
              <w:spacing w:after="0" w:line="240" w:lineRule="auto"/>
              <w:rPr>
                <w:lang w:val="en-GB"/>
              </w:rPr>
            </w:pPr>
            <w:r w:rsidRPr="00812ABF">
              <w:rPr>
                <w:lang w:val="en-GB"/>
              </w:rPr>
              <w:t xml:space="preserve">b = </w:t>
            </w:r>
            <w:r w:rsidR="001633D9" w:rsidRPr="00812ABF">
              <w:rPr>
                <w:lang w:val="en-GB"/>
              </w:rPr>
              <w:t>3 m</w:t>
            </w:r>
          </w:p>
          <w:p w14:paraId="08F45CE4" w14:textId="4FB41AA5" w:rsidR="00E406B5" w:rsidRPr="00812ABF" w:rsidRDefault="00274941" w:rsidP="00074943">
            <w:pPr>
              <w:spacing w:after="0" w:line="240" w:lineRule="auto"/>
              <w:rPr>
                <w:rFonts w:cs="Arial"/>
                <w:lang w:val="en-GB"/>
              </w:rPr>
            </w:pPr>
            <w:r w:rsidRPr="00812ABF">
              <w:rPr>
                <w:rFonts w:cs="Arial"/>
                <w:lang w:val="en-GB"/>
              </w:rPr>
              <w:t xml:space="preserve"> </w:t>
            </w:r>
            <w:r w:rsidRPr="00812ABF">
              <w:rPr>
                <w:lang w:val="en-GB"/>
              </w:rPr>
              <w:t xml:space="preserve">a </w:t>
            </w:r>
            <w:r w:rsidR="001D7C73">
              <w:rPr>
                <w:rFonts w:cs="Arial"/>
                <w:lang w:val="en-GB"/>
              </w:rPr>
              <w:t>=</w:t>
            </w:r>
            <w:r w:rsidRPr="00812ABF">
              <w:rPr>
                <w:rFonts w:cs="Arial"/>
                <w:lang w:val="en-GB"/>
              </w:rPr>
              <w:t xml:space="preserve"> 0,5 m</w:t>
            </w:r>
          </w:p>
          <w:p w14:paraId="489628E6" w14:textId="045AB349" w:rsidR="0079029F" w:rsidRDefault="0079029F" w:rsidP="00074943">
            <w:pPr>
              <w:spacing w:after="0" w:line="240" w:lineRule="auto"/>
              <w:rPr>
                <w:rFonts w:cs="Arial"/>
                <w:lang w:val="en-GB"/>
              </w:rPr>
            </w:pPr>
            <w:r w:rsidRPr="00812ABF">
              <w:rPr>
                <w:rFonts w:cs="Arial"/>
                <w:b/>
                <w:bCs/>
                <w:lang w:val="en-GB"/>
              </w:rPr>
              <w:t>Farge</w:t>
            </w:r>
            <w:r w:rsidRPr="00812ABF">
              <w:rPr>
                <w:rFonts w:cs="Arial"/>
                <w:lang w:val="en-GB"/>
              </w:rPr>
              <w:t>: Hvit</w:t>
            </w:r>
          </w:p>
          <w:p w14:paraId="37F4624C" w14:textId="729F68C7" w:rsidR="000B7AB4" w:rsidRPr="00812ABF" w:rsidRDefault="000B7AB4" w:rsidP="00074943">
            <w:pPr>
              <w:spacing w:after="0" w:line="240" w:lineRule="auto"/>
              <w:rPr>
                <w:rFonts w:cs="Arial"/>
                <w:lang w:val="en-GB"/>
              </w:rPr>
            </w:pPr>
            <w:r w:rsidRPr="000B7AB4">
              <w:rPr>
                <w:rFonts w:cs="Arial"/>
                <w:b/>
                <w:bCs/>
                <w:lang w:val="en-GB"/>
              </w:rPr>
              <w:t>Material</w:t>
            </w:r>
            <w:r>
              <w:rPr>
                <w:rFonts w:cs="Arial"/>
                <w:lang w:val="en-GB"/>
              </w:rPr>
              <w:t>: Termoplast</w:t>
            </w:r>
          </w:p>
          <w:p w14:paraId="66E74D63" w14:textId="2BA00519" w:rsidR="00505A58" w:rsidRPr="00E80C98" w:rsidRDefault="00505A58" w:rsidP="00074943">
            <w:pPr>
              <w:spacing w:after="0" w:line="240" w:lineRule="auto"/>
              <w:rPr>
                <w:lang w:val="nb-NO"/>
              </w:rPr>
            </w:pPr>
            <w:r w:rsidRPr="00E80C98">
              <w:rPr>
                <w:noProof/>
                <w:lang w:val="nb-NO"/>
              </w:rPr>
              <w:drawing>
                <wp:inline distT="0" distB="0" distL="0" distR="0" wp14:anchorId="34F062CE" wp14:editId="050B40B2">
                  <wp:extent cx="1946275" cy="1171575"/>
                  <wp:effectExtent l="0" t="0" r="0" b="9525"/>
                  <wp:docPr id="194230577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23057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6275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BECDC5" w14:textId="21C51D36" w:rsidR="00602840" w:rsidRPr="00E80C98" w:rsidRDefault="00602840" w:rsidP="00074943">
            <w:pPr>
              <w:spacing w:after="0" w:line="240" w:lineRule="auto"/>
              <w:rPr>
                <w:lang w:val="nb-NO"/>
              </w:rPr>
            </w:pPr>
          </w:p>
          <w:p w14:paraId="0B327073" w14:textId="77777777" w:rsidR="003C4FA1" w:rsidRPr="00E80C98" w:rsidRDefault="003C4FA1" w:rsidP="00074943">
            <w:p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t>Andre krav:</w:t>
            </w:r>
          </w:p>
          <w:p w14:paraId="6C4A5741" w14:textId="77777777" w:rsidR="003C4FA1" w:rsidRPr="00E80C98" w:rsidRDefault="003C4FA1" w:rsidP="003C4FA1">
            <w:pPr>
              <w:pStyle w:val="Listeavsnitt"/>
              <w:numPr>
                <w:ilvl w:val="0"/>
                <w:numId w:val="10"/>
              </w:numPr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t>Omfang og prisgrunnlag</w:t>
            </w:r>
          </w:p>
          <w:p w14:paraId="36DB7D68" w14:textId="59FAA798" w:rsidR="003C4FA1" w:rsidRPr="00E80C98" w:rsidRDefault="003C4FA1" w:rsidP="003C4FA1">
            <w:pPr>
              <w:pStyle w:val="Listeavsnitt"/>
              <w:spacing w:after="0" w:line="240" w:lineRule="auto"/>
              <w:rPr>
                <w:lang w:val="nb-NO"/>
              </w:rPr>
            </w:pPr>
            <w:r w:rsidRPr="00E80C98">
              <w:rPr>
                <w:lang w:val="nb-NO"/>
              </w:rPr>
              <w:t xml:space="preserve">Posten omfatter komplett oppmerking av gangfelt på opphøyd gangfelt. </w:t>
            </w:r>
          </w:p>
        </w:tc>
        <w:tc>
          <w:tcPr>
            <w:tcW w:w="10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1D66DD1E" w14:textId="77777777" w:rsidR="00382DF9" w:rsidRPr="00E80C98" w:rsidRDefault="00382DF9" w:rsidP="002D39B0">
            <w:pPr>
              <w:spacing w:after="0" w:line="240" w:lineRule="auto"/>
              <w:rPr>
                <w:sz w:val="17"/>
                <w:lang w:val="nb-NO"/>
              </w:rPr>
            </w:pPr>
          </w:p>
          <w:p w14:paraId="0E3D95AD" w14:textId="77777777" w:rsidR="00382DF9" w:rsidRPr="00E80C98" w:rsidRDefault="00382DF9" w:rsidP="002D39B0">
            <w:pPr>
              <w:spacing w:after="0" w:line="240" w:lineRule="auto"/>
              <w:jc w:val="center"/>
              <w:rPr>
                <w:sz w:val="17"/>
                <w:lang w:val="nb-NO"/>
              </w:rPr>
            </w:pPr>
          </w:p>
          <w:p w14:paraId="6BA3D627" w14:textId="77777777" w:rsidR="00382DF9" w:rsidRPr="00E80C98" w:rsidRDefault="00382DF9" w:rsidP="002D39B0">
            <w:pPr>
              <w:spacing w:after="0" w:line="240" w:lineRule="auto"/>
              <w:jc w:val="center"/>
              <w:rPr>
                <w:sz w:val="17"/>
                <w:lang w:val="nb-NO"/>
              </w:rPr>
            </w:pPr>
          </w:p>
          <w:p w14:paraId="075B7AE0" w14:textId="69ECFD26" w:rsidR="00382DF9" w:rsidRPr="00E80C98" w:rsidRDefault="00DD1BEC" w:rsidP="002D39B0">
            <w:pPr>
              <w:spacing w:after="0" w:line="240" w:lineRule="auto"/>
              <w:jc w:val="center"/>
              <w:rPr>
                <w:lang w:val="nb-NO"/>
              </w:rPr>
            </w:pPr>
            <w:r>
              <w:rPr>
                <w:sz w:val="17"/>
                <w:lang w:val="nb-NO"/>
              </w:rPr>
              <w:t>RS</w:t>
            </w: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5B859BA5" w14:textId="77777777" w:rsidR="00382DF9" w:rsidRPr="00E80C98" w:rsidRDefault="00382DF9" w:rsidP="002D39B0">
            <w:pPr>
              <w:spacing w:after="0" w:line="240" w:lineRule="auto"/>
              <w:rPr>
                <w:lang w:val="nb-NO"/>
              </w:rPr>
            </w:pPr>
          </w:p>
          <w:p w14:paraId="2FB0F297" w14:textId="77777777" w:rsidR="00382DF9" w:rsidRPr="00E80C98" w:rsidRDefault="00382DF9" w:rsidP="002D39B0">
            <w:pPr>
              <w:spacing w:after="0" w:line="240" w:lineRule="auto"/>
              <w:rPr>
                <w:lang w:val="nb-NO"/>
              </w:rPr>
            </w:pPr>
          </w:p>
          <w:p w14:paraId="3257690B" w14:textId="77777777" w:rsidR="00382DF9" w:rsidRPr="00E80C98" w:rsidRDefault="00382DF9" w:rsidP="002D39B0">
            <w:pPr>
              <w:spacing w:after="0" w:line="240" w:lineRule="auto"/>
              <w:rPr>
                <w:lang w:val="nb-NO"/>
              </w:rPr>
            </w:pPr>
          </w:p>
          <w:p w14:paraId="5E658AD5" w14:textId="43B87D7C" w:rsidR="00382DF9" w:rsidRPr="00E80C98" w:rsidRDefault="00382DF9" w:rsidP="002D39B0">
            <w:pPr>
              <w:spacing w:after="0" w:line="240" w:lineRule="auto"/>
              <w:jc w:val="center"/>
              <w:rPr>
                <w:lang w:val="nb-NO"/>
              </w:rPr>
            </w:pP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788C0449" w14:textId="77777777" w:rsidR="00382DF9" w:rsidRPr="00E80C98" w:rsidRDefault="00382DF9" w:rsidP="002D39B0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2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2E8D6ED7" w14:textId="77777777" w:rsidR="00382DF9" w:rsidRPr="00E80C98" w:rsidRDefault="00382DF9" w:rsidP="002D39B0">
            <w:pPr>
              <w:spacing w:after="0" w:line="240" w:lineRule="auto"/>
              <w:rPr>
                <w:lang w:val="nb-NO"/>
              </w:rPr>
            </w:pPr>
          </w:p>
        </w:tc>
      </w:tr>
      <w:tr w:rsidR="00382DF9" w:rsidRPr="00E80C98" w14:paraId="5295138D" w14:textId="77777777" w:rsidTr="003228DD">
        <w:trPr>
          <w:cantSplit/>
          <w:trHeight w:val="4989"/>
          <w:jc w:val="center"/>
        </w:trPr>
        <w:tc>
          <w:tcPr>
            <w:tcW w:w="10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3063CE1C" w14:textId="77777777" w:rsidR="00382DF9" w:rsidRPr="00E80C98" w:rsidRDefault="00382DF9" w:rsidP="002D39B0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317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7FE6DA5E" w14:textId="77777777" w:rsidR="00382DF9" w:rsidRPr="00E80C98" w:rsidRDefault="00382DF9" w:rsidP="002D39B0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10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565442F4" w14:textId="77777777" w:rsidR="00382DF9" w:rsidRPr="00E80C98" w:rsidRDefault="00382DF9" w:rsidP="002D39B0">
            <w:pPr>
              <w:spacing w:after="0" w:line="240" w:lineRule="auto"/>
              <w:jc w:val="center"/>
              <w:rPr>
                <w:lang w:val="nb-NO"/>
              </w:rPr>
            </w:pP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79997FC0" w14:textId="77777777" w:rsidR="00382DF9" w:rsidRPr="00E80C98" w:rsidRDefault="00382DF9" w:rsidP="002D39B0">
            <w:pPr>
              <w:spacing w:after="0" w:line="240" w:lineRule="auto"/>
              <w:jc w:val="center"/>
              <w:rPr>
                <w:lang w:val="nb-NO"/>
              </w:rPr>
            </w:pPr>
          </w:p>
        </w:tc>
        <w:tc>
          <w:tcPr>
            <w:tcW w:w="10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10C6E549" w14:textId="77777777" w:rsidR="00382DF9" w:rsidRPr="00E80C98" w:rsidRDefault="00382DF9" w:rsidP="002D39B0">
            <w:pPr>
              <w:spacing w:after="0" w:line="240" w:lineRule="auto"/>
              <w:rPr>
                <w:lang w:val="nb-NO"/>
              </w:rPr>
            </w:pPr>
          </w:p>
        </w:tc>
        <w:tc>
          <w:tcPr>
            <w:tcW w:w="20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45" w:type="dxa"/>
              <w:left w:w="55" w:type="dxa"/>
              <w:bottom w:w="45" w:type="dxa"/>
              <w:right w:w="55" w:type="dxa"/>
            </w:tcMar>
          </w:tcPr>
          <w:p w14:paraId="3956D0CD" w14:textId="77777777" w:rsidR="00382DF9" w:rsidRPr="00E80C98" w:rsidRDefault="00382DF9" w:rsidP="002D39B0">
            <w:pPr>
              <w:spacing w:after="0" w:line="240" w:lineRule="auto"/>
              <w:rPr>
                <w:lang w:val="nb-NO"/>
              </w:rPr>
            </w:pPr>
          </w:p>
        </w:tc>
      </w:tr>
      <w:tr w:rsidR="00382DF9" w:rsidRPr="00E80C98" w14:paraId="741BAF37" w14:textId="77777777" w:rsidTr="00D902F2">
        <w:trPr>
          <w:trHeight w:val="253"/>
          <w:jc w:val="center"/>
        </w:trPr>
        <w:tc>
          <w:tcPr>
            <w:tcW w:w="7188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35" w:type="dxa"/>
              <w:left w:w="40" w:type="dxa"/>
              <w:bottom w:w="35" w:type="dxa"/>
              <w:right w:w="40" w:type="dxa"/>
            </w:tcMar>
          </w:tcPr>
          <w:p w14:paraId="3C1BE236" w14:textId="0623D84D" w:rsidR="00382DF9" w:rsidRPr="00E80C98" w:rsidRDefault="00D902F2" w:rsidP="002D39B0">
            <w:pPr>
              <w:spacing w:after="0" w:line="240" w:lineRule="auto"/>
              <w:jc w:val="right"/>
              <w:rPr>
                <w:lang w:val="nb-NO"/>
              </w:rPr>
            </w:pPr>
            <w:r>
              <w:rPr>
                <w:sz w:val="17"/>
                <w:lang w:val="nb-NO"/>
              </w:rPr>
              <w:t>Sum denne side</w:t>
            </w:r>
            <w:r w:rsidR="00382DF9" w:rsidRPr="00E80C98">
              <w:rPr>
                <w:sz w:val="17"/>
                <w:lang w:val="nb-NO"/>
              </w:rPr>
              <w:t>: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5" w:type="dxa"/>
              <w:left w:w="40" w:type="dxa"/>
              <w:bottom w:w="35" w:type="dxa"/>
              <w:right w:w="40" w:type="dxa"/>
            </w:tcMar>
          </w:tcPr>
          <w:p w14:paraId="14C2113B" w14:textId="77777777" w:rsidR="00382DF9" w:rsidRPr="00E80C98" w:rsidRDefault="00382DF9" w:rsidP="002D39B0">
            <w:pPr>
              <w:spacing w:after="0" w:line="240" w:lineRule="auto"/>
              <w:jc w:val="right"/>
              <w:rPr>
                <w:lang w:val="nb-NO"/>
              </w:rPr>
            </w:pPr>
          </w:p>
        </w:tc>
      </w:tr>
      <w:tr w:rsidR="00D902F2" w:rsidRPr="00E80C98" w14:paraId="4B853BCC" w14:textId="77777777" w:rsidTr="002D39B0">
        <w:trPr>
          <w:trHeight w:val="253"/>
          <w:jc w:val="center"/>
        </w:trPr>
        <w:tc>
          <w:tcPr>
            <w:tcW w:w="7188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5" w:type="dxa"/>
              <w:left w:w="40" w:type="dxa"/>
              <w:bottom w:w="35" w:type="dxa"/>
              <w:right w:w="40" w:type="dxa"/>
            </w:tcMar>
          </w:tcPr>
          <w:p w14:paraId="521FCB02" w14:textId="5229850C" w:rsidR="00D902F2" w:rsidRPr="00E80C98" w:rsidRDefault="00D902F2" w:rsidP="002D39B0">
            <w:pPr>
              <w:spacing w:after="0" w:line="240" w:lineRule="auto"/>
              <w:jc w:val="right"/>
              <w:rPr>
                <w:sz w:val="17"/>
                <w:lang w:val="nb-NO"/>
              </w:rPr>
            </w:pPr>
            <w:r w:rsidRPr="00E80C98">
              <w:rPr>
                <w:sz w:val="17"/>
                <w:lang w:val="nb-NO"/>
              </w:rPr>
              <w:t>Sum totalt</w:t>
            </w:r>
            <w:r>
              <w:rPr>
                <w:sz w:val="17"/>
                <w:lang w:val="nb-NO"/>
              </w:rPr>
              <w:t>: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5" w:type="dxa"/>
              <w:left w:w="40" w:type="dxa"/>
              <w:bottom w:w="35" w:type="dxa"/>
              <w:right w:w="40" w:type="dxa"/>
            </w:tcMar>
          </w:tcPr>
          <w:p w14:paraId="28BBE677" w14:textId="77777777" w:rsidR="00D902F2" w:rsidRPr="00E80C98" w:rsidRDefault="00D902F2" w:rsidP="002D39B0">
            <w:pPr>
              <w:spacing w:after="0" w:line="240" w:lineRule="auto"/>
              <w:jc w:val="right"/>
              <w:rPr>
                <w:lang w:val="nb-NO"/>
              </w:rPr>
            </w:pPr>
          </w:p>
        </w:tc>
      </w:tr>
    </w:tbl>
    <w:p w14:paraId="7D7405C1" w14:textId="77777777" w:rsidR="0047716F" w:rsidRPr="00E80C98" w:rsidRDefault="0047716F">
      <w:pPr>
        <w:rPr>
          <w:lang w:val="nb-NO"/>
        </w:rPr>
      </w:pPr>
    </w:p>
    <w:sectPr w:rsidR="0047716F" w:rsidRPr="00E80C98" w:rsidSect="00034616">
      <w:footerReference w:type="default" r:id="rId12"/>
      <w:pgSz w:w="11906" w:h="16838"/>
      <w:pgMar w:top="850" w:right="850" w:bottom="85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F226D" w14:textId="77777777" w:rsidR="00F36027" w:rsidRDefault="00F36027" w:rsidP="00382DF9">
      <w:pPr>
        <w:spacing w:after="0" w:line="240" w:lineRule="auto"/>
      </w:pPr>
      <w:r>
        <w:separator/>
      </w:r>
    </w:p>
  </w:endnote>
  <w:endnote w:type="continuationSeparator" w:id="0">
    <w:p w14:paraId="3D5DD596" w14:textId="77777777" w:rsidR="00F36027" w:rsidRDefault="00F36027" w:rsidP="00382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23939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12E240A" w14:textId="25A30DE0" w:rsidR="005A4E21" w:rsidRDefault="005A4E21">
            <w:pPr>
              <w:pStyle w:val="Bunntekst"/>
              <w:jc w:val="right"/>
            </w:pPr>
            <w:r w:rsidRPr="005A4E21">
              <w:rPr>
                <w:sz w:val="17"/>
                <w:szCs w:val="17"/>
                <w:lang w:val="nb-NO"/>
              </w:rPr>
              <w:t xml:space="preserve">Side </w:t>
            </w:r>
            <w:r w:rsidRPr="005A4E21">
              <w:rPr>
                <w:b/>
                <w:bCs/>
                <w:sz w:val="17"/>
                <w:szCs w:val="17"/>
              </w:rPr>
              <w:fldChar w:fldCharType="begin"/>
            </w:r>
            <w:r w:rsidRPr="005A4E21">
              <w:rPr>
                <w:b/>
                <w:bCs/>
                <w:sz w:val="17"/>
                <w:szCs w:val="17"/>
              </w:rPr>
              <w:instrText>PAGE</w:instrText>
            </w:r>
            <w:r w:rsidRPr="005A4E21">
              <w:rPr>
                <w:b/>
                <w:bCs/>
                <w:sz w:val="17"/>
                <w:szCs w:val="17"/>
              </w:rPr>
              <w:fldChar w:fldCharType="separate"/>
            </w:r>
            <w:r w:rsidRPr="005A4E21">
              <w:rPr>
                <w:b/>
                <w:bCs/>
                <w:sz w:val="17"/>
                <w:szCs w:val="17"/>
                <w:lang w:val="nb-NO"/>
              </w:rPr>
              <w:t>2</w:t>
            </w:r>
            <w:r w:rsidRPr="005A4E21">
              <w:rPr>
                <w:b/>
                <w:bCs/>
                <w:sz w:val="17"/>
                <w:szCs w:val="17"/>
              </w:rPr>
              <w:fldChar w:fldCharType="end"/>
            </w:r>
            <w:r w:rsidRPr="005A4E21">
              <w:rPr>
                <w:sz w:val="17"/>
                <w:szCs w:val="17"/>
                <w:lang w:val="nb-NO"/>
              </w:rPr>
              <w:t xml:space="preserve"> av </w:t>
            </w:r>
            <w:r w:rsidRPr="005A4E21">
              <w:rPr>
                <w:b/>
                <w:bCs/>
                <w:sz w:val="17"/>
                <w:szCs w:val="17"/>
              </w:rPr>
              <w:fldChar w:fldCharType="begin"/>
            </w:r>
            <w:r w:rsidRPr="005A4E21">
              <w:rPr>
                <w:b/>
                <w:bCs/>
                <w:sz w:val="17"/>
                <w:szCs w:val="17"/>
              </w:rPr>
              <w:instrText>NUMPAGES</w:instrText>
            </w:r>
            <w:r w:rsidRPr="005A4E21">
              <w:rPr>
                <w:b/>
                <w:bCs/>
                <w:sz w:val="17"/>
                <w:szCs w:val="17"/>
              </w:rPr>
              <w:fldChar w:fldCharType="separate"/>
            </w:r>
            <w:r w:rsidRPr="005A4E21">
              <w:rPr>
                <w:b/>
                <w:bCs/>
                <w:sz w:val="17"/>
                <w:szCs w:val="17"/>
                <w:lang w:val="nb-NO"/>
              </w:rPr>
              <w:t>2</w:t>
            </w:r>
            <w:r w:rsidRPr="005A4E21">
              <w:rPr>
                <w:b/>
                <w:bCs/>
                <w:sz w:val="17"/>
                <w:szCs w:val="17"/>
              </w:rPr>
              <w:fldChar w:fldCharType="end"/>
            </w:r>
          </w:p>
        </w:sdtContent>
      </w:sdt>
    </w:sdtContent>
  </w:sdt>
  <w:p w14:paraId="15A2A44B" w14:textId="77777777" w:rsidR="005A4E21" w:rsidRDefault="005A4E2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5BA39" w14:textId="77777777" w:rsidR="00F36027" w:rsidRDefault="00F36027" w:rsidP="00382DF9">
      <w:pPr>
        <w:spacing w:after="0" w:line="240" w:lineRule="auto"/>
      </w:pPr>
      <w:r>
        <w:separator/>
      </w:r>
    </w:p>
  </w:footnote>
  <w:footnote w:type="continuationSeparator" w:id="0">
    <w:p w14:paraId="19D2CE6A" w14:textId="77777777" w:rsidR="00F36027" w:rsidRDefault="00F36027" w:rsidP="00382D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8D82B19"/>
    <w:multiLevelType w:val="hybridMultilevel"/>
    <w:tmpl w:val="FE0CB35E"/>
    <w:lvl w:ilvl="0" w:tplc="C46E417E">
      <w:start w:val="5"/>
      <w:numFmt w:val="bullet"/>
      <w:lvlText w:val=""/>
      <w:lvlJc w:val="left"/>
      <w:pPr>
        <w:ind w:left="720" w:hanging="360"/>
      </w:pPr>
      <w:rPr>
        <w:rFonts w:ascii="Symbol" w:eastAsia="Arial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E3FBC"/>
    <w:multiLevelType w:val="hybridMultilevel"/>
    <w:tmpl w:val="9C88A9D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779F2"/>
    <w:multiLevelType w:val="hybridMultilevel"/>
    <w:tmpl w:val="384E5364"/>
    <w:lvl w:ilvl="0" w:tplc="C46E417E">
      <w:start w:val="5"/>
      <w:numFmt w:val="bullet"/>
      <w:lvlText w:val=""/>
      <w:lvlJc w:val="left"/>
      <w:pPr>
        <w:ind w:left="720" w:hanging="360"/>
      </w:pPr>
      <w:rPr>
        <w:rFonts w:ascii="Symbol" w:eastAsia="Arial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5206583">
    <w:abstractNumId w:val="8"/>
  </w:num>
  <w:num w:numId="2" w16cid:durableId="630719666">
    <w:abstractNumId w:val="6"/>
  </w:num>
  <w:num w:numId="3" w16cid:durableId="550656907">
    <w:abstractNumId w:val="5"/>
  </w:num>
  <w:num w:numId="4" w16cid:durableId="1553417231">
    <w:abstractNumId w:val="4"/>
  </w:num>
  <w:num w:numId="5" w16cid:durableId="892497879">
    <w:abstractNumId w:val="7"/>
  </w:num>
  <w:num w:numId="6" w16cid:durableId="795637908">
    <w:abstractNumId w:val="3"/>
  </w:num>
  <w:num w:numId="7" w16cid:durableId="87504758">
    <w:abstractNumId w:val="2"/>
  </w:num>
  <w:num w:numId="8" w16cid:durableId="1336415053">
    <w:abstractNumId w:val="1"/>
  </w:num>
  <w:num w:numId="9" w16cid:durableId="235166877">
    <w:abstractNumId w:val="0"/>
  </w:num>
  <w:num w:numId="10" w16cid:durableId="360519189">
    <w:abstractNumId w:val="10"/>
  </w:num>
  <w:num w:numId="11" w16cid:durableId="1497109497">
    <w:abstractNumId w:val="9"/>
  </w:num>
  <w:num w:numId="12" w16cid:durableId="5608677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32DB"/>
    <w:rsid w:val="0002456E"/>
    <w:rsid w:val="00034616"/>
    <w:rsid w:val="00037B73"/>
    <w:rsid w:val="0006063C"/>
    <w:rsid w:val="00074943"/>
    <w:rsid w:val="000753AF"/>
    <w:rsid w:val="00083AD6"/>
    <w:rsid w:val="000953B4"/>
    <w:rsid w:val="000B7AB4"/>
    <w:rsid w:val="000D2A45"/>
    <w:rsid w:val="000F412A"/>
    <w:rsid w:val="0015074B"/>
    <w:rsid w:val="00153F63"/>
    <w:rsid w:val="001633D9"/>
    <w:rsid w:val="00174C5D"/>
    <w:rsid w:val="001D379B"/>
    <w:rsid w:val="001D4011"/>
    <w:rsid w:val="001D6AC1"/>
    <w:rsid w:val="001D7C73"/>
    <w:rsid w:val="001E0663"/>
    <w:rsid w:val="001E1A57"/>
    <w:rsid w:val="001E60C2"/>
    <w:rsid w:val="001E74A3"/>
    <w:rsid w:val="001F1C8E"/>
    <w:rsid w:val="001F239C"/>
    <w:rsid w:val="002111E7"/>
    <w:rsid w:val="00234095"/>
    <w:rsid w:val="00272E95"/>
    <w:rsid w:val="00274941"/>
    <w:rsid w:val="002759E3"/>
    <w:rsid w:val="002805F3"/>
    <w:rsid w:val="002844C2"/>
    <w:rsid w:val="0029639D"/>
    <w:rsid w:val="002A0824"/>
    <w:rsid w:val="002B0036"/>
    <w:rsid w:val="002C6782"/>
    <w:rsid w:val="00322297"/>
    <w:rsid w:val="003228DD"/>
    <w:rsid w:val="0032331C"/>
    <w:rsid w:val="00326F90"/>
    <w:rsid w:val="00337415"/>
    <w:rsid w:val="00337BED"/>
    <w:rsid w:val="0035053E"/>
    <w:rsid w:val="00382DF9"/>
    <w:rsid w:val="003C4FA1"/>
    <w:rsid w:val="003D2554"/>
    <w:rsid w:val="003D7412"/>
    <w:rsid w:val="00424F2E"/>
    <w:rsid w:val="004616E0"/>
    <w:rsid w:val="0047716F"/>
    <w:rsid w:val="00487D65"/>
    <w:rsid w:val="004A7D82"/>
    <w:rsid w:val="004B06EE"/>
    <w:rsid w:val="004C0B2A"/>
    <w:rsid w:val="004E23D2"/>
    <w:rsid w:val="004F23DD"/>
    <w:rsid w:val="004F3A6D"/>
    <w:rsid w:val="005000A3"/>
    <w:rsid w:val="00502E9F"/>
    <w:rsid w:val="00505A58"/>
    <w:rsid w:val="005A47EE"/>
    <w:rsid w:val="005A4E21"/>
    <w:rsid w:val="005A6F5C"/>
    <w:rsid w:val="005B0F98"/>
    <w:rsid w:val="005B2A9A"/>
    <w:rsid w:val="005B5F2D"/>
    <w:rsid w:val="005E1BBA"/>
    <w:rsid w:val="005E4C88"/>
    <w:rsid w:val="005E6782"/>
    <w:rsid w:val="00601F9D"/>
    <w:rsid w:val="00602840"/>
    <w:rsid w:val="0064031F"/>
    <w:rsid w:val="00644C6B"/>
    <w:rsid w:val="00680E50"/>
    <w:rsid w:val="00686939"/>
    <w:rsid w:val="0069102C"/>
    <w:rsid w:val="00692F91"/>
    <w:rsid w:val="006B22CA"/>
    <w:rsid w:val="006C1D1B"/>
    <w:rsid w:val="006C2EAC"/>
    <w:rsid w:val="006C3870"/>
    <w:rsid w:val="006D7AFB"/>
    <w:rsid w:val="006F7B9D"/>
    <w:rsid w:val="0070365F"/>
    <w:rsid w:val="007133AE"/>
    <w:rsid w:val="00721A47"/>
    <w:rsid w:val="007347F0"/>
    <w:rsid w:val="0074356A"/>
    <w:rsid w:val="0074581D"/>
    <w:rsid w:val="007553C7"/>
    <w:rsid w:val="0078214F"/>
    <w:rsid w:val="0079029F"/>
    <w:rsid w:val="00791721"/>
    <w:rsid w:val="007968EC"/>
    <w:rsid w:val="00797074"/>
    <w:rsid w:val="007A7A80"/>
    <w:rsid w:val="007B69CC"/>
    <w:rsid w:val="007B6E8A"/>
    <w:rsid w:val="007C6CA3"/>
    <w:rsid w:val="007D288A"/>
    <w:rsid w:val="007E4B9C"/>
    <w:rsid w:val="007E6406"/>
    <w:rsid w:val="007E70ED"/>
    <w:rsid w:val="007E7B4D"/>
    <w:rsid w:val="007F634F"/>
    <w:rsid w:val="008123DF"/>
    <w:rsid w:val="00812ABF"/>
    <w:rsid w:val="00836AFE"/>
    <w:rsid w:val="00842E6D"/>
    <w:rsid w:val="008527F1"/>
    <w:rsid w:val="00857413"/>
    <w:rsid w:val="00857440"/>
    <w:rsid w:val="008616F8"/>
    <w:rsid w:val="00897DE9"/>
    <w:rsid w:val="008A7778"/>
    <w:rsid w:val="008D1673"/>
    <w:rsid w:val="009228F7"/>
    <w:rsid w:val="00951DCC"/>
    <w:rsid w:val="00956CEF"/>
    <w:rsid w:val="00962E39"/>
    <w:rsid w:val="00990FF4"/>
    <w:rsid w:val="00992764"/>
    <w:rsid w:val="009948D9"/>
    <w:rsid w:val="009A287B"/>
    <w:rsid w:val="009C0582"/>
    <w:rsid w:val="009C3FEC"/>
    <w:rsid w:val="009C730A"/>
    <w:rsid w:val="009D6AA8"/>
    <w:rsid w:val="009E7CF8"/>
    <w:rsid w:val="00A255E1"/>
    <w:rsid w:val="00A355DC"/>
    <w:rsid w:val="00A5238A"/>
    <w:rsid w:val="00A554F1"/>
    <w:rsid w:val="00A66D65"/>
    <w:rsid w:val="00A67D26"/>
    <w:rsid w:val="00A87ECD"/>
    <w:rsid w:val="00A969DE"/>
    <w:rsid w:val="00AA1D8D"/>
    <w:rsid w:val="00AB2C3F"/>
    <w:rsid w:val="00AE7BB0"/>
    <w:rsid w:val="00B04685"/>
    <w:rsid w:val="00B44849"/>
    <w:rsid w:val="00B47730"/>
    <w:rsid w:val="00B56652"/>
    <w:rsid w:val="00B83F0B"/>
    <w:rsid w:val="00BA34DE"/>
    <w:rsid w:val="00BA3D22"/>
    <w:rsid w:val="00BA43CC"/>
    <w:rsid w:val="00BA4B79"/>
    <w:rsid w:val="00BC0626"/>
    <w:rsid w:val="00BC0EC2"/>
    <w:rsid w:val="00BC1041"/>
    <w:rsid w:val="00BC7D09"/>
    <w:rsid w:val="00BE528A"/>
    <w:rsid w:val="00BF028A"/>
    <w:rsid w:val="00BF3735"/>
    <w:rsid w:val="00C422E7"/>
    <w:rsid w:val="00C93A74"/>
    <w:rsid w:val="00CB0664"/>
    <w:rsid w:val="00CB3310"/>
    <w:rsid w:val="00CC47A2"/>
    <w:rsid w:val="00CD3058"/>
    <w:rsid w:val="00CD3A03"/>
    <w:rsid w:val="00CE1794"/>
    <w:rsid w:val="00D21D84"/>
    <w:rsid w:val="00D35363"/>
    <w:rsid w:val="00D57D61"/>
    <w:rsid w:val="00D6418C"/>
    <w:rsid w:val="00D67C7F"/>
    <w:rsid w:val="00D746F1"/>
    <w:rsid w:val="00D902F2"/>
    <w:rsid w:val="00D93AAA"/>
    <w:rsid w:val="00DA0F6F"/>
    <w:rsid w:val="00DB5931"/>
    <w:rsid w:val="00DC3DFF"/>
    <w:rsid w:val="00DC7BA9"/>
    <w:rsid w:val="00DD1BEC"/>
    <w:rsid w:val="00DE11BD"/>
    <w:rsid w:val="00E16C5C"/>
    <w:rsid w:val="00E406B5"/>
    <w:rsid w:val="00E414D5"/>
    <w:rsid w:val="00E66426"/>
    <w:rsid w:val="00E80C98"/>
    <w:rsid w:val="00EB1DAE"/>
    <w:rsid w:val="00EB2736"/>
    <w:rsid w:val="00EB382D"/>
    <w:rsid w:val="00ED1EB0"/>
    <w:rsid w:val="00EE3E8F"/>
    <w:rsid w:val="00EE746B"/>
    <w:rsid w:val="00F22A5C"/>
    <w:rsid w:val="00F339BE"/>
    <w:rsid w:val="00F36027"/>
    <w:rsid w:val="00F7289F"/>
    <w:rsid w:val="00F85FD3"/>
    <w:rsid w:val="00F906A2"/>
    <w:rsid w:val="00FC693F"/>
    <w:rsid w:val="00FD7959"/>
    <w:rsid w:val="00FF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24CB16"/>
  <w14:defaultImageDpi w14:val="300"/>
  <w15:docId w15:val="{6251A10E-8D9D-48C5-B0EF-23C172E10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E9F"/>
    <w:rPr>
      <w:rFonts w:ascii="Arial" w:eastAsia="Arial" w:hAnsi="Arial"/>
      <w:sz w:val="18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kobling">
    <w:name w:val="Hyperlink"/>
    <w:basedOn w:val="Standardskriftforavsnitt"/>
    <w:uiPriority w:val="99"/>
    <w:unhideWhenUsed/>
    <w:rsid w:val="005A4E21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5A4E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0FFD4C743374478369D491955048CA" ma:contentTypeVersion="10" ma:contentTypeDescription="Opprett et nytt dokument." ma:contentTypeScope="" ma:versionID="31071d3d7c63314523f75ad9c5fb9bde">
  <xsd:schema xmlns:xsd="http://www.w3.org/2001/XMLSchema" xmlns:xs="http://www.w3.org/2001/XMLSchema" xmlns:p="http://schemas.microsoft.com/office/2006/metadata/properties" xmlns:ns2="2b43b3eb-a2d5-4ec5-8361-2e1f2fa02fd1" xmlns:ns3="dfc7c64a-10b7-4aba-a929-bd06e39770b7" targetNamespace="http://schemas.microsoft.com/office/2006/metadata/properties" ma:root="true" ma:fieldsID="86bff2e73aae4a1cdd5b5fa44c5d98cc" ns2:_="" ns3:_="">
    <xsd:import namespace="2b43b3eb-a2d5-4ec5-8361-2e1f2fa02fd1"/>
    <xsd:import namespace="dfc7c64a-10b7-4aba-a929-bd06e39770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3b3eb-a2d5-4ec5-8361-2e1f2fa02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de929ec3-540e-4851-bf80-769aabcd72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7c64a-10b7-4aba-a929-bd06e39770b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415d36b-eeac-48b3-b0bd-5cf108f70ff2}" ma:internalName="TaxCatchAll" ma:showField="CatchAllData" ma:web="dfc7c64a-10b7-4aba-a929-bd06e39770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c7c64a-10b7-4aba-a929-bd06e39770b7" xsi:nil="true"/>
    <lcf76f155ced4ddcb4097134ff3c332f xmlns="2b43b3eb-a2d5-4ec5-8361-2e1f2fa02f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B68EA3-DD1D-49A0-A7C8-0B9BFA82FC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34A516-B462-45A7-90BD-4AD009B116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3b3eb-a2d5-4ec5-8361-2e1f2fa02fd1"/>
    <ds:schemaRef ds:uri="dfc7c64a-10b7-4aba-a929-bd06e39770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DA468E-B545-4604-9563-76753ACA7A37}">
  <ds:schemaRefs>
    <ds:schemaRef ds:uri="http://schemas.microsoft.com/office/2006/metadata/properties"/>
    <ds:schemaRef ds:uri="http://schemas.microsoft.com/office/infopath/2007/PartnerControls"/>
    <ds:schemaRef ds:uri="dfc7c64a-10b7-4aba-a929-bd06e39770b7"/>
    <ds:schemaRef ds:uri="2b43b3eb-a2d5-4ec5-8361-2e1f2fa02f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753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4735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Svein-Oluf Lilleng</cp:lastModifiedBy>
  <cp:revision>171</cp:revision>
  <cp:lastPrinted>2026-08-31T12:37:00Z</cp:lastPrinted>
  <dcterms:created xsi:type="dcterms:W3CDTF">2026-08-31T11:53:00Z</dcterms:created>
  <dcterms:modified xsi:type="dcterms:W3CDTF">2026-09-01T07:21:00Z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0x0101005E0FFD4C743374478369D491955048CA</vt:lpwstr>
  </property>
  <property fmtid="{D5CDD505-2E9C-101B-9397-08002B2CF9AE}" pid="3" name="MediaServiceImageTags">
    <vt:lpwstr/>
  </property>
</Properties>
</file>